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B27E27">
        <w:rPr>
          <w:rFonts w:ascii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E27" w:rsidRPr="00B27E27" w:rsidRDefault="00B27E27" w:rsidP="00B27E27">
      <w:pPr>
        <w:spacing w:after="0" w:line="240" w:lineRule="auto"/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B27E27">
        <w:rPr>
          <w:rFonts w:ascii="Times New Roman" w:hAnsi="Times New Roman" w:cs="Times New Roman"/>
          <w:b/>
          <w:spacing w:val="-12"/>
          <w:sz w:val="24"/>
          <w:szCs w:val="24"/>
        </w:rPr>
        <w:t>ГАПОУ МО «ГУБЕРНСКИЙ КОЛЛЕДЖ»</w:t>
      </w:r>
    </w:p>
    <w:p w:rsidR="00B27E27" w:rsidRPr="00B27E27" w:rsidRDefault="00B27E27" w:rsidP="00B27E27">
      <w:pPr>
        <w:rPr>
          <w:rFonts w:ascii="Times New Roman" w:hAnsi="Times New Roman" w:cs="Times New Roman"/>
        </w:rPr>
      </w:pPr>
    </w:p>
    <w:p w:rsidR="00B27E27" w:rsidRPr="00B27E27" w:rsidRDefault="00B27E27" w:rsidP="00B27E27">
      <w:pPr>
        <w:rPr>
          <w:rFonts w:ascii="Times New Roman" w:hAnsi="Times New Roman" w:cs="Times New Roman"/>
        </w:rPr>
      </w:pPr>
    </w:p>
    <w:p w:rsidR="00B27E27" w:rsidRPr="00B27E27" w:rsidRDefault="00B27E27" w:rsidP="00B27E27">
      <w:pPr>
        <w:rPr>
          <w:rFonts w:ascii="Times New Roman" w:hAnsi="Times New Roman" w:cs="Times New Roman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B27E27" w:rsidRPr="00B27E27" w:rsidTr="00A8035A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A8035A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E2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B27E27" w:rsidRPr="00B27E27" w:rsidRDefault="00B27E27" w:rsidP="00B27E2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>1-ый 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>ГАПОУ МО «Губернский колледж»</w:t>
            </w:r>
          </w:p>
          <w:p w:rsidR="00B27E27" w:rsidRPr="00B27E27" w:rsidRDefault="00B27E27" w:rsidP="00B27E2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>______________Т.Г. Молчанова</w:t>
            </w:r>
          </w:p>
          <w:p w:rsidR="00B27E27" w:rsidRPr="00B27E27" w:rsidRDefault="00B27E27" w:rsidP="00B27E2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 xml:space="preserve">___ ___________2020 г. </w:t>
            </w:r>
          </w:p>
          <w:p w:rsidR="00B27E27" w:rsidRPr="00B27E27" w:rsidRDefault="00B27E27" w:rsidP="00A8035A">
            <w:pPr>
              <w:spacing w:line="360" w:lineRule="auto"/>
              <w:ind w:right="10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</w:tbl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>Комплект</w:t>
      </w: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>контрольно-оценочных средств</w:t>
      </w: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>для оценки освоения промежуточных образовательных результатов</w:t>
      </w: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МДК 01.06 </w:t>
      </w:r>
      <w:r w:rsidRPr="008B3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Методика обучения продуктивным видам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B3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деятельности</w:t>
      </w:r>
    </w:p>
    <w:p w:rsid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B3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практикумом</w:t>
      </w: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>по специальности среднего профессионального образования</w:t>
      </w:r>
    </w:p>
    <w:p w:rsidR="00B27E27" w:rsidRPr="00B27E27" w:rsidRDefault="00B27E27" w:rsidP="00B27E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E27" w:rsidRPr="00B27E27" w:rsidRDefault="00B27E27" w:rsidP="00B27E2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E27">
        <w:rPr>
          <w:rFonts w:ascii="Times New Roman" w:hAnsi="Times New Roman" w:cs="Times New Roman"/>
          <w:b/>
          <w:sz w:val="28"/>
          <w:szCs w:val="28"/>
        </w:rPr>
        <w:t>44.02.02 Преподавание в начальных классах</w:t>
      </w:r>
    </w:p>
    <w:p w:rsidR="00B27E27" w:rsidRPr="00B27E27" w:rsidRDefault="00B27E27" w:rsidP="00B27E2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E27">
        <w:rPr>
          <w:rFonts w:ascii="Times New Roman" w:hAnsi="Times New Roman" w:cs="Times New Roman"/>
          <w:sz w:val="28"/>
          <w:szCs w:val="28"/>
        </w:rPr>
        <w:t>углубленный уровень</w:t>
      </w:r>
    </w:p>
    <w:p w:rsidR="00B27E27" w:rsidRPr="00B27E27" w:rsidRDefault="00B27E27" w:rsidP="00B27E27">
      <w:pPr>
        <w:jc w:val="center"/>
        <w:rPr>
          <w:rFonts w:ascii="Times New Roman" w:hAnsi="Times New Roman" w:cs="Times New Roman"/>
          <w:sz w:val="28"/>
        </w:rPr>
      </w:pPr>
    </w:p>
    <w:p w:rsidR="00B27E27" w:rsidRDefault="00B27E27" w:rsidP="00B27E27">
      <w:pPr>
        <w:rPr>
          <w:rFonts w:ascii="Times New Roman" w:hAnsi="Times New Roman" w:cs="Times New Roman"/>
        </w:rPr>
      </w:pPr>
    </w:p>
    <w:p w:rsidR="00B27E27" w:rsidRDefault="00B27E27" w:rsidP="00B27E27">
      <w:pPr>
        <w:rPr>
          <w:rFonts w:ascii="Times New Roman" w:hAnsi="Times New Roman" w:cs="Times New Roman"/>
        </w:rPr>
      </w:pPr>
    </w:p>
    <w:p w:rsidR="00B27E27" w:rsidRDefault="00B27E27" w:rsidP="00B27E27">
      <w:pPr>
        <w:rPr>
          <w:rFonts w:ascii="Times New Roman" w:hAnsi="Times New Roman" w:cs="Times New Roman"/>
        </w:rPr>
      </w:pPr>
    </w:p>
    <w:p w:rsidR="00B27E27" w:rsidRPr="00B27E27" w:rsidRDefault="00B27E27" w:rsidP="00B27E27">
      <w:pPr>
        <w:rPr>
          <w:rFonts w:ascii="Times New Roman" w:hAnsi="Times New Roman" w:cs="Times New Roman"/>
        </w:rPr>
      </w:pPr>
    </w:p>
    <w:p w:rsidR="00B27E27" w:rsidRPr="00B27E27" w:rsidRDefault="00B27E27" w:rsidP="00B27E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7E27" w:rsidRPr="00B27E27" w:rsidRDefault="00B27E27" w:rsidP="00B27E27">
      <w:pPr>
        <w:jc w:val="center"/>
        <w:rPr>
          <w:rFonts w:ascii="Times New Roman" w:hAnsi="Times New Roman" w:cs="Times New Roman"/>
          <w:sz w:val="24"/>
          <w:szCs w:val="24"/>
        </w:rPr>
      </w:pPr>
      <w:r w:rsidRPr="00B27E27">
        <w:rPr>
          <w:rFonts w:ascii="Times New Roman" w:hAnsi="Times New Roman" w:cs="Times New Roman"/>
          <w:sz w:val="24"/>
          <w:szCs w:val="24"/>
        </w:rPr>
        <w:lastRenderedPageBreak/>
        <w:t>Серпухов, 2020 г</w:t>
      </w:r>
    </w:p>
    <w:p w:rsidR="00B27E27" w:rsidRPr="00B27E27" w:rsidRDefault="00B27E27" w:rsidP="00B27E27">
      <w:pPr>
        <w:pageBreakBefore/>
        <w:jc w:val="center"/>
        <w:rPr>
          <w:rFonts w:ascii="Times New Roman" w:hAnsi="Times New Roman" w:cs="Times New Roman"/>
        </w:rPr>
      </w:pPr>
    </w:p>
    <w:p w:rsidR="00B27E27" w:rsidRDefault="00B27E27" w:rsidP="00B27E27">
      <w:pPr>
        <w:spacing w:after="0" w:line="240" w:lineRule="auto"/>
        <w:ind w:right="10"/>
        <w:rPr>
          <w:rFonts w:ascii="Times New Roman" w:hAnsi="Times New Roman" w:cs="Times New Roman"/>
          <w:b/>
          <w:sz w:val="24"/>
          <w:szCs w:val="24"/>
        </w:rPr>
      </w:pPr>
      <w:r w:rsidRPr="00B27E27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B27E27" w:rsidRPr="00B27E27" w:rsidRDefault="00B27E27" w:rsidP="00B27E27">
      <w:pPr>
        <w:spacing w:after="0" w:line="240" w:lineRule="auto"/>
        <w:ind w:right="10"/>
        <w:rPr>
          <w:rFonts w:ascii="Times New Roman" w:hAnsi="Times New Roman" w:cs="Times New Roman"/>
          <w:b/>
          <w:sz w:val="24"/>
          <w:szCs w:val="24"/>
        </w:rPr>
      </w:pPr>
    </w:p>
    <w:p w:rsidR="00B27E27" w:rsidRPr="00B27E27" w:rsidRDefault="00B27E27" w:rsidP="00B27E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7E27">
        <w:rPr>
          <w:rFonts w:ascii="Times New Roman" w:hAnsi="Times New Roman" w:cs="Times New Roman"/>
          <w:bCs/>
          <w:sz w:val="24"/>
          <w:szCs w:val="24"/>
        </w:rPr>
        <w:t>Председатель ПЦК</w:t>
      </w:r>
    </w:p>
    <w:p w:rsidR="00B27E27" w:rsidRPr="00B27E27" w:rsidRDefault="00B27E27" w:rsidP="00B27E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7E27">
        <w:rPr>
          <w:rFonts w:ascii="Times New Roman" w:hAnsi="Times New Roman" w:cs="Times New Roman"/>
          <w:bCs/>
          <w:sz w:val="24"/>
          <w:szCs w:val="24"/>
        </w:rPr>
        <w:t>______________А.П. Шибаева</w:t>
      </w:r>
    </w:p>
    <w:p w:rsidR="00B27E27" w:rsidRPr="00B27E27" w:rsidRDefault="00B27E27" w:rsidP="00B27E2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27">
        <w:rPr>
          <w:rFonts w:ascii="Times New Roman" w:hAnsi="Times New Roman" w:cs="Times New Roman"/>
          <w:bCs/>
          <w:i/>
          <w:sz w:val="24"/>
          <w:szCs w:val="24"/>
        </w:rPr>
        <w:t xml:space="preserve"> подпись</w:t>
      </w:r>
    </w:p>
    <w:p w:rsidR="00B27E27" w:rsidRPr="00B27E27" w:rsidRDefault="00B27E27" w:rsidP="00B27E2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7E27">
        <w:rPr>
          <w:rFonts w:ascii="Times New Roman" w:hAnsi="Times New Roman" w:cs="Times New Roman"/>
          <w:sz w:val="24"/>
          <w:szCs w:val="24"/>
        </w:rPr>
        <w:t>___   ________________2020 г.</w:t>
      </w:r>
    </w:p>
    <w:p w:rsidR="00B27E27" w:rsidRPr="001F0BAB" w:rsidRDefault="00B27E27" w:rsidP="00B27E27">
      <w:pPr>
        <w:spacing w:line="360" w:lineRule="auto"/>
        <w:jc w:val="center"/>
        <w:rPr>
          <w:b/>
          <w:bCs/>
        </w:rPr>
      </w:pPr>
    </w:p>
    <w:p w:rsidR="00B27E27" w:rsidRDefault="00B27E27" w:rsidP="00B27E27">
      <w:pPr>
        <w:spacing w:line="360" w:lineRule="auto"/>
        <w:rPr>
          <w:b/>
          <w:bCs/>
        </w:rPr>
      </w:pPr>
    </w:p>
    <w:p w:rsidR="00B27E27" w:rsidRDefault="00B27E27" w:rsidP="00B27E27">
      <w:pPr>
        <w:spacing w:line="360" w:lineRule="auto"/>
        <w:rPr>
          <w:b/>
          <w:bCs/>
        </w:rPr>
      </w:pPr>
    </w:p>
    <w:p w:rsidR="00B27E27" w:rsidRDefault="00B27E27" w:rsidP="00B27E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DAD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</w:p>
    <w:p w:rsidR="00B27E27" w:rsidRPr="000B7DAD" w:rsidRDefault="00B27E27" w:rsidP="00B27E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7E27" w:rsidRDefault="00B27E27" w:rsidP="00B27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  <w:r w:rsidRPr="000B7DAD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>
        <w:rPr>
          <w:rFonts w:ascii="Times New Roman" w:hAnsi="Times New Roman" w:cs="Times New Roman"/>
          <w:sz w:val="28"/>
          <w:szCs w:val="28"/>
        </w:rPr>
        <w:t>ГАПОУ МО «Губернский колледж»</w:t>
      </w:r>
    </w:p>
    <w:p w:rsidR="00B27E27" w:rsidRPr="001F0BAB" w:rsidRDefault="00B27E27" w:rsidP="00B27E27">
      <w:pPr>
        <w:spacing w:line="360" w:lineRule="auto"/>
      </w:pPr>
    </w:p>
    <w:p w:rsidR="00B27E27" w:rsidRPr="001F0BAB" w:rsidRDefault="00B27E27" w:rsidP="00B27E27">
      <w:pPr>
        <w:tabs>
          <w:tab w:val="left" w:pos="6225"/>
        </w:tabs>
        <w:jc w:val="center"/>
      </w:pPr>
    </w:p>
    <w:p w:rsidR="00B27E27" w:rsidRPr="001F0BAB" w:rsidRDefault="00B27E27" w:rsidP="00B27E27">
      <w:pPr>
        <w:spacing w:line="360" w:lineRule="auto"/>
      </w:pPr>
    </w:p>
    <w:p w:rsidR="00B27E27" w:rsidRPr="001F0BAB" w:rsidRDefault="00B27E27" w:rsidP="00B27E27">
      <w:pPr>
        <w:ind w:firstLine="180"/>
        <w:jc w:val="center"/>
        <w:rPr>
          <w:sz w:val="28"/>
          <w:szCs w:val="28"/>
        </w:rPr>
      </w:pPr>
    </w:p>
    <w:p w:rsidR="00B27E27" w:rsidRPr="001F0BAB" w:rsidRDefault="00B27E27" w:rsidP="00B27E27">
      <w:pPr>
        <w:spacing w:line="360" w:lineRule="auto"/>
        <w:jc w:val="center"/>
        <w:rPr>
          <w:b/>
          <w:sz w:val="28"/>
          <w:szCs w:val="28"/>
        </w:rPr>
      </w:pPr>
    </w:p>
    <w:p w:rsidR="00B27E27" w:rsidRPr="001F0BAB" w:rsidRDefault="00B27E27" w:rsidP="00B27E27">
      <w:pPr>
        <w:spacing w:line="360" w:lineRule="auto"/>
        <w:jc w:val="center"/>
        <w:rPr>
          <w:b/>
          <w:sz w:val="28"/>
          <w:szCs w:val="28"/>
        </w:rPr>
      </w:pPr>
    </w:p>
    <w:p w:rsidR="00B27E27" w:rsidRP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27E27" w:rsidRDefault="00B27E27" w:rsidP="00B621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07A9D" w:rsidRPr="00B27E27" w:rsidRDefault="00B27E27" w:rsidP="00B27E27">
      <w:pPr>
        <w:pageBreakBefore/>
        <w:spacing w:line="360" w:lineRule="auto"/>
        <w:jc w:val="center"/>
      </w:pPr>
      <w:r w:rsidRPr="001F0BA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7271D4" w:rsidRPr="00F629C7" w:rsidRDefault="008F71C3" w:rsidP="00727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705A">
        <w:rPr>
          <w:rFonts w:ascii="Times New Roman" w:hAnsi="Times New Roman" w:cs="Times New Roman"/>
          <w:sz w:val="28"/>
          <w:szCs w:val="28"/>
        </w:rPr>
        <w:t>Контрольно-оценочные</w:t>
      </w:r>
      <w:r w:rsidR="000B7DAD" w:rsidRPr="000B7DA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86705A">
        <w:rPr>
          <w:rFonts w:ascii="Times New Roman" w:hAnsi="Times New Roman" w:cs="Times New Roman"/>
          <w:sz w:val="28"/>
          <w:szCs w:val="28"/>
        </w:rPr>
        <w:t>а</w:t>
      </w:r>
      <w:r w:rsidR="00A0769B">
        <w:rPr>
          <w:rFonts w:ascii="Times New Roman" w:hAnsi="Times New Roman" w:cs="Times New Roman"/>
          <w:sz w:val="28"/>
          <w:szCs w:val="28"/>
        </w:rPr>
        <w:t xml:space="preserve"> для проведения промежуточной</w:t>
      </w:r>
      <w:r w:rsidR="0086705A">
        <w:rPr>
          <w:rFonts w:ascii="Times New Roman" w:hAnsi="Times New Roman" w:cs="Times New Roman"/>
          <w:sz w:val="28"/>
          <w:szCs w:val="28"/>
        </w:rPr>
        <w:t xml:space="preserve"> аттестации  </w:t>
      </w:r>
      <w:r w:rsidR="000B7DAD" w:rsidRPr="000B7DAD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86705A">
        <w:rPr>
          <w:rFonts w:ascii="Times New Roman" w:hAnsi="Times New Roman" w:cs="Times New Roman"/>
          <w:sz w:val="28"/>
          <w:szCs w:val="28"/>
        </w:rPr>
        <w:t>ы</w:t>
      </w:r>
      <w:r w:rsidR="000B7DAD" w:rsidRPr="000B7DAD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B27E27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7271D4" w:rsidRPr="007271D4">
        <w:rPr>
          <w:rFonts w:ascii="Times New Roman" w:hAnsi="Times New Roman" w:cs="Times New Roman"/>
          <w:b/>
          <w:sz w:val="28"/>
          <w:szCs w:val="28"/>
        </w:rPr>
        <w:t>44.02.02 Преподавание в начальных классах</w:t>
      </w:r>
      <w:r w:rsidR="00761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1D4" w:rsidRPr="00F629C7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7271D4" w:rsidRPr="00F629C7">
        <w:rPr>
          <w:rFonts w:ascii="Times New Roman" w:hAnsi="Times New Roman" w:cs="Times New Roman"/>
          <w:b/>
          <w:sz w:val="28"/>
          <w:szCs w:val="28"/>
        </w:rPr>
        <w:t>,</w:t>
      </w:r>
      <w:r w:rsidR="007271D4" w:rsidRPr="00F629C7">
        <w:rPr>
          <w:rFonts w:ascii="Times New Roman" w:hAnsi="Times New Roman" w:cs="Times New Roman"/>
          <w:sz w:val="28"/>
          <w:szCs w:val="28"/>
        </w:rPr>
        <w:t xml:space="preserve"> утвержденной приказом Министерства образова</w:t>
      </w:r>
      <w:r w:rsidR="00B27E27">
        <w:rPr>
          <w:rFonts w:ascii="Times New Roman" w:hAnsi="Times New Roman" w:cs="Times New Roman"/>
          <w:sz w:val="28"/>
          <w:szCs w:val="28"/>
        </w:rPr>
        <w:t xml:space="preserve">ния и науки РФ от «27» октября </w:t>
      </w:r>
      <w:r w:rsidR="007271D4" w:rsidRPr="00F629C7">
        <w:rPr>
          <w:rFonts w:ascii="Times New Roman" w:hAnsi="Times New Roman" w:cs="Times New Roman"/>
          <w:sz w:val="28"/>
          <w:szCs w:val="28"/>
        </w:rPr>
        <w:t xml:space="preserve">2014 г. </w:t>
      </w:r>
      <w:r w:rsidR="007271D4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271D4" w:rsidRPr="00F629C7">
        <w:rPr>
          <w:rFonts w:ascii="Times New Roman" w:hAnsi="Times New Roman" w:cs="Times New Roman"/>
          <w:sz w:val="28"/>
          <w:szCs w:val="28"/>
        </w:rPr>
        <w:t>1351и 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 №544н.</w:t>
      </w:r>
    </w:p>
    <w:p w:rsidR="0086705A" w:rsidRPr="0038207E" w:rsidRDefault="0086705A" w:rsidP="00382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средств предназначен для проверки результатов освоения учебной </w:t>
      </w:r>
      <w:r w:rsidR="00B27E27">
        <w:rPr>
          <w:rFonts w:ascii="Times New Roman" w:hAnsi="Times New Roman" w:cs="Times New Roman"/>
          <w:sz w:val="28"/>
          <w:szCs w:val="28"/>
        </w:rPr>
        <w:t xml:space="preserve">дисциплины МДК 01.06 </w:t>
      </w:r>
      <w:r w:rsidR="00DA691C" w:rsidRPr="00DA691C">
        <w:rPr>
          <w:rFonts w:ascii="Times New Roman" w:hAnsi="Times New Roman" w:cs="Times New Roman"/>
          <w:bCs/>
          <w:color w:val="000000"/>
          <w:sz w:val="28"/>
          <w:szCs w:val="28"/>
        </w:rPr>
        <w:t>Методика обучения продуктивным видам</w:t>
      </w:r>
      <w:r w:rsidR="00B529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27E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деятельности с </w:t>
      </w:r>
      <w:r w:rsidR="00DA691C" w:rsidRPr="00DA691C">
        <w:rPr>
          <w:rFonts w:ascii="Times New Roman" w:hAnsi="Times New Roman" w:cs="Times New Roman"/>
          <w:bCs/>
          <w:color w:val="000000"/>
          <w:sz w:val="28"/>
          <w:szCs w:val="28"/>
        </w:rPr>
        <w:t>практикумом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B7DAD">
        <w:rPr>
          <w:rFonts w:ascii="Times New Roman" w:hAnsi="Times New Roman" w:cs="Times New Roman"/>
          <w:sz w:val="28"/>
          <w:szCs w:val="28"/>
        </w:rPr>
        <w:t xml:space="preserve">входит в состав фонда оценочных средств </w:t>
      </w:r>
      <w:r w:rsidR="0038207E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 44.02.02 Преподавание в начальных классах</w:t>
      </w:r>
      <w:r w:rsidR="00646BD0">
        <w:rPr>
          <w:rFonts w:ascii="Times New Roman" w:hAnsi="Times New Roman" w:cs="Times New Roman"/>
          <w:sz w:val="28"/>
          <w:szCs w:val="28"/>
        </w:rPr>
        <w:t xml:space="preserve"> реализуемой в ГАПОУ</w:t>
      </w:r>
      <w:r w:rsidR="0038207E">
        <w:rPr>
          <w:rFonts w:ascii="Times New Roman" w:hAnsi="Times New Roman" w:cs="Times New Roman"/>
          <w:sz w:val="28"/>
          <w:szCs w:val="28"/>
        </w:rPr>
        <w:t xml:space="preserve"> МО «Губернский колледж»</w:t>
      </w:r>
      <w:r w:rsidRPr="000B7DAD">
        <w:rPr>
          <w:rFonts w:ascii="Times New Roman" w:hAnsi="Times New Roman" w:cs="Times New Roman"/>
          <w:sz w:val="28"/>
          <w:szCs w:val="28"/>
        </w:rPr>
        <w:t>.</w:t>
      </w:r>
    </w:p>
    <w:p w:rsidR="0086705A" w:rsidRPr="00F34004" w:rsidRDefault="0086705A" w:rsidP="0038207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B7DAD">
        <w:rPr>
          <w:rFonts w:ascii="Times New Roman" w:hAnsi="Times New Roman" w:cs="Times New Roman"/>
          <w:sz w:val="28"/>
          <w:szCs w:val="28"/>
        </w:rPr>
        <w:t xml:space="preserve">   Формой аттестации </w:t>
      </w:r>
      <w:r w:rsidR="002A448A">
        <w:rPr>
          <w:rFonts w:ascii="Times New Roman" w:hAnsi="Times New Roman" w:cs="Times New Roman"/>
          <w:sz w:val="28"/>
          <w:szCs w:val="28"/>
        </w:rPr>
        <w:t xml:space="preserve">по учебной дисциплине является </w:t>
      </w:r>
      <w:r w:rsidR="00030524"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0B7DAD" w:rsidRDefault="000B7DAD" w:rsidP="003820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05A" w:rsidRPr="000B7DAD" w:rsidRDefault="0086705A" w:rsidP="003820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DAD" w:rsidRPr="000B7DAD" w:rsidRDefault="000B7DAD" w:rsidP="00607320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0B7DAD" w:rsidRPr="000B7DAD" w:rsidRDefault="000B7DAD" w:rsidP="006073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B7DAD" w:rsidRPr="00404BD1" w:rsidRDefault="000B7DAD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0B7DAD" w:rsidRDefault="000B7DAD" w:rsidP="00607320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0B7DAD">
        <w:rPr>
          <w:b/>
          <w:sz w:val="28"/>
          <w:szCs w:val="28"/>
        </w:rPr>
        <w:br w:type="page"/>
      </w:r>
    </w:p>
    <w:p w:rsidR="00B27E27" w:rsidRPr="00B27E27" w:rsidRDefault="00B27E27" w:rsidP="00B27E27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 w:rsidRPr="00B27E27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термины и определения, сокращения</w:t>
      </w:r>
    </w:p>
    <w:p w:rsidR="00B27E27" w:rsidRPr="00B27E27" w:rsidRDefault="00B27E27" w:rsidP="00B27E27">
      <w:pPr>
        <w:spacing w:after="0" w:line="240" w:lineRule="auto"/>
        <w:ind w:right="-5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747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вид профессиональной деятельности;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профессиональная образовательная </w:t>
            </w:r>
          </w:p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программа;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междисциплинарный курс;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учебная практика;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контрольно-оценочные средства;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</w:rPr>
            </w:pPr>
            <w:r w:rsidRPr="00B27E2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компетентностно</w:t>
            </w:r>
            <w:proofErr w:type="spellEnd"/>
            <w:r w:rsidRPr="00B27E27"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ориентированное задание;</w:t>
            </w:r>
          </w:p>
        </w:tc>
      </w:tr>
      <w:tr w:rsidR="00B27E27" w:rsidRPr="00B27E27" w:rsidTr="00A8035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B27E27">
              <w:rPr>
                <w:rFonts w:ascii="Times New Roman" w:hAnsi="Times New Roman" w:cs="Times New Roman"/>
                <w:sz w:val="28"/>
                <w:szCs w:val="28"/>
              </w:rPr>
              <w:t>стандарт среднего профессионального образования.</w:t>
            </w: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E27" w:rsidRPr="00B27E27" w:rsidRDefault="00B27E27" w:rsidP="00B27E27">
            <w:pPr>
              <w:spacing w:after="0" w:line="240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7DAD" w:rsidRPr="000B7DAD" w:rsidRDefault="00404BD1" w:rsidP="007271D4">
      <w:pPr>
        <w:pageBreakBefore/>
        <w:spacing w:after="0" w:line="240" w:lineRule="auto"/>
        <w:ind w:right="-284"/>
        <w:jc w:val="both"/>
        <w:rPr>
          <w:rStyle w:val="FontStyle4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6D2D9A">
        <w:rPr>
          <w:rFonts w:ascii="Times New Roman" w:hAnsi="Times New Roman" w:cs="Times New Roman"/>
          <w:b/>
          <w:sz w:val="28"/>
          <w:szCs w:val="28"/>
        </w:rPr>
        <w:t>.</w:t>
      </w:r>
      <w:r w:rsidR="00D0141D"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ОСВОЕНИЯ </w:t>
      </w:r>
      <w:r w:rsidR="00265A10">
        <w:rPr>
          <w:rFonts w:ascii="Times New Roman" w:hAnsi="Times New Roman" w:cs="Times New Roman"/>
          <w:b/>
          <w:sz w:val="28"/>
          <w:szCs w:val="28"/>
        </w:rPr>
        <w:t>ДИСЦИПЛИНЫ,</w:t>
      </w:r>
      <w:r w:rsidR="00265A10">
        <w:rPr>
          <w:rFonts w:ascii="Times New Roman" w:hAnsi="Times New Roman" w:cs="Times New Roman"/>
          <w:b/>
          <w:sz w:val="28"/>
          <w:szCs w:val="28"/>
        </w:rPr>
        <w:br/>
      </w:r>
      <w:r w:rsidR="000B7DAD" w:rsidRPr="000B7DAD">
        <w:rPr>
          <w:rFonts w:ascii="Times New Roman" w:hAnsi="Times New Roman" w:cs="Times New Roman"/>
          <w:sz w:val="28"/>
          <w:szCs w:val="28"/>
        </w:rPr>
        <w:t xml:space="preserve"> В результате освоения учебной дисциплины </w:t>
      </w:r>
      <w:r w:rsidR="00AA3713" w:rsidRPr="00DA691C">
        <w:rPr>
          <w:rFonts w:ascii="Times New Roman" w:hAnsi="Times New Roman" w:cs="Times New Roman"/>
          <w:bCs/>
          <w:color w:val="000000"/>
          <w:sz w:val="28"/>
          <w:szCs w:val="28"/>
        </w:rPr>
        <w:t>Методика обучения продуктивным видам</w:t>
      </w:r>
      <w:r w:rsidR="00775D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3713" w:rsidRPr="00DA691C">
        <w:rPr>
          <w:rFonts w:ascii="Times New Roman" w:hAnsi="Times New Roman" w:cs="Times New Roman"/>
          <w:bCs/>
          <w:color w:val="000000"/>
          <w:sz w:val="28"/>
          <w:szCs w:val="28"/>
        </w:rPr>
        <w:t>деятельности с  практикумом</w:t>
      </w:r>
      <w:r w:rsidR="00AA371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0141D">
        <w:rPr>
          <w:rFonts w:ascii="Times New Roman" w:hAnsi="Times New Roman" w:cs="Times New Roman"/>
          <w:sz w:val="28"/>
          <w:szCs w:val="28"/>
        </w:rPr>
        <w:t>обучающийся должен овладе</w:t>
      </w:r>
      <w:r w:rsidR="000B7DAD" w:rsidRPr="000B7DAD">
        <w:rPr>
          <w:rFonts w:ascii="Times New Roman" w:hAnsi="Times New Roman" w:cs="Times New Roman"/>
          <w:sz w:val="28"/>
          <w:szCs w:val="28"/>
        </w:rPr>
        <w:t>ть предусмотренными  ФГОС по специальности СПО</w:t>
      </w:r>
      <w:r w:rsidR="00646BD0">
        <w:rPr>
          <w:rFonts w:ascii="Times New Roman" w:hAnsi="Times New Roman" w:cs="Times New Roman"/>
          <w:sz w:val="28"/>
          <w:szCs w:val="28"/>
        </w:rPr>
        <w:t>44.02.02</w:t>
      </w:r>
      <w:r w:rsidR="00AA3713" w:rsidRPr="00AA3713">
        <w:rPr>
          <w:rFonts w:ascii="Times New Roman" w:hAnsi="Times New Roman" w:cs="Times New Roman"/>
          <w:sz w:val="28"/>
          <w:szCs w:val="28"/>
        </w:rPr>
        <w:t xml:space="preserve"> П</w:t>
      </w:r>
      <w:r w:rsidR="00AA3713">
        <w:rPr>
          <w:rFonts w:ascii="Times New Roman" w:hAnsi="Times New Roman" w:cs="Times New Roman"/>
          <w:sz w:val="28"/>
          <w:szCs w:val="28"/>
        </w:rPr>
        <w:t>реподавание в начальных классах</w:t>
      </w:r>
      <w:r w:rsidR="00775DA2">
        <w:rPr>
          <w:rFonts w:ascii="Times New Roman" w:hAnsi="Times New Roman" w:cs="Times New Roman"/>
          <w:sz w:val="28"/>
          <w:szCs w:val="28"/>
        </w:rPr>
        <w:t xml:space="preserve"> </w:t>
      </w:r>
      <w:r w:rsidR="000B7DAD" w:rsidRPr="00AA3713">
        <w:rPr>
          <w:rFonts w:ascii="Times New Roman" w:hAnsi="Times New Roman" w:cs="Times New Roman"/>
          <w:iCs/>
          <w:sz w:val="28"/>
          <w:szCs w:val="28"/>
        </w:rPr>
        <w:t>следующими</w:t>
      </w:r>
      <w:r w:rsidR="00775DA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B7DAD" w:rsidRPr="000B7DAD">
        <w:rPr>
          <w:rFonts w:ascii="Times New Roman" w:hAnsi="Times New Roman" w:cs="Times New Roman"/>
          <w:sz w:val="28"/>
          <w:szCs w:val="28"/>
        </w:rPr>
        <w:t>умениями, знаниями</w:t>
      </w:r>
      <w:r w:rsidR="000B7DAD" w:rsidRPr="000B7DAD">
        <w:rPr>
          <w:rStyle w:val="FontStyle44"/>
          <w:sz w:val="28"/>
          <w:szCs w:val="28"/>
        </w:rPr>
        <w:t xml:space="preserve"> и общими компетенциями:</w:t>
      </w:r>
    </w:p>
    <w:p w:rsidR="00265A10" w:rsidRDefault="00265A10" w:rsidP="00B26EE9">
      <w:pPr>
        <w:spacing w:after="0"/>
        <w:jc w:val="both"/>
        <w:rPr>
          <w:rStyle w:val="FontStyle44"/>
          <w:sz w:val="28"/>
          <w:szCs w:val="28"/>
        </w:rPr>
      </w:pPr>
    </w:p>
    <w:p w:rsidR="000B7DAD" w:rsidRPr="00265A10" w:rsidRDefault="000B7DAD" w:rsidP="00607320">
      <w:pPr>
        <w:spacing w:after="0"/>
        <w:rPr>
          <w:rStyle w:val="FontStyle44"/>
          <w:b/>
          <w:sz w:val="24"/>
          <w:szCs w:val="24"/>
        </w:rPr>
      </w:pPr>
      <w:r w:rsidRPr="00265A10">
        <w:rPr>
          <w:rStyle w:val="FontStyle44"/>
          <w:b/>
          <w:sz w:val="28"/>
          <w:szCs w:val="28"/>
        </w:rPr>
        <w:t>Таблица 1.1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8088"/>
      </w:tblGrid>
      <w:tr w:rsidR="000B7DAD" w:rsidRPr="000B7DAD" w:rsidTr="00B26EE9">
        <w:tc>
          <w:tcPr>
            <w:tcW w:w="1767" w:type="dxa"/>
          </w:tcPr>
          <w:p w:rsidR="000B7DAD" w:rsidRPr="000B7DAD" w:rsidRDefault="000B7DAD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8088" w:type="dxa"/>
          </w:tcPr>
          <w:p w:rsidR="000B7DAD" w:rsidRPr="000B7DAD" w:rsidRDefault="000B7DAD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8"/>
                <w:szCs w:val="28"/>
              </w:rPr>
            </w:pPr>
            <w:r w:rsidRPr="000B7DAD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</w:tc>
      </w:tr>
      <w:tr w:rsidR="000B7DAD" w:rsidRPr="000B7DAD" w:rsidTr="00B26EE9">
        <w:tc>
          <w:tcPr>
            <w:tcW w:w="1767" w:type="dxa"/>
          </w:tcPr>
          <w:p w:rsidR="000B7DAD" w:rsidRPr="000B7DAD" w:rsidRDefault="000B7DAD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</w:t>
            </w:r>
            <w:r w:rsidR="00B26EE9">
              <w:rPr>
                <w:rStyle w:val="FontStyle44"/>
                <w:sz w:val="28"/>
                <w:szCs w:val="28"/>
              </w:rPr>
              <w:t>1</w:t>
            </w:r>
          </w:p>
        </w:tc>
        <w:tc>
          <w:tcPr>
            <w:tcW w:w="8088" w:type="dxa"/>
          </w:tcPr>
          <w:p w:rsidR="000B7DAD" w:rsidRPr="00756DE4" w:rsidRDefault="00CD17C4" w:rsidP="00756DE4">
            <w:pPr>
              <w:tabs>
                <w:tab w:val="left" w:pos="266"/>
              </w:tabs>
              <w:spacing w:after="0" w:line="240" w:lineRule="auto"/>
              <w:rPr>
                <w:rStyle w:val="FontStyle44"/>
                <w:color w:val="000000"/>
                <w:sz w:val="28"/>
                <w:szCs w:val="28"/>
              </w:rPr>
            </w:pPr>
            <w:r>
              <w:rPr>
                <w:rStyle w:val="FontStyle44"/>
                <w:color w:val="000000"/>
                <w:sz w:val="28"/>
                <w:szCs w:val="28"/>
              </w:rPr>
              <w:t>находить и использовать методическую литературу и другие источники информации, необходимой для подготовки к урокам;</w:t>
            </w:r>
          </w:p>
        </w:tc>
      </w:tr>
      <w:tr w:rsidR="000B7DAD" w:rsidRPr="000B7DAD" w:rsidTr="00B26EE9">
        <w:tc>
          <w:tcPr>
            <w:tcW w:w="1767" w:type="dxa"/>
          </w:tcPr>
          <w:p w:rsidR="000B7DAD" w:rsidRPr="000B7DAD" w:rsidRDefault="000B7DAD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 2</w:t>
            </w:r>
          </w:p>
        </w:tc>
        <w:tc>
          <w:tcPr>
            <w:tcW w:w="8088" w:type="dxa"/>
          </w:tcPr>
          <w:p w:rsidR="000B7DAD" w:rsidRPr="00C51D9E" w:rsidRDefault="00756DE4" w:rsidP="00A56C99">
            <w:pPr>
              <w:pStyle w:val="22"/>
              <w:widowControl w:val="0"/>
              <w:ind w:left="82" w:firstLine="0"/>
              <w:jc w:val="both"/>
              <w:rPr>
                <w:rStyle w:val="FontStyle44"/>
                <w:sz w:val="28"/>
                <w:szCs w:val="28"/>
              </w:rPr>
            </w:pPr>
            <w:r w:rsidRPr="00756DE4">
              <w:rPr>
                <w:sz w:val="28"/>
                <w:szCs w:val="28"/>
              </w:rPr>
      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      </w:r>
          </w:p>
        </w:tc>
      </w:tr>
      <w:tr w:rsidR="000B7DAD" w:rsidRPr="000B7DAD" w:rsidTr="00B26EE9">
        <w:tc>
          <w:tcPr>
            <w:tcW w:w="1767" w:type="dxa"/>
          </w:tcPr>
          <w:p w:rsidR="000B7DAD" w:rsidRPr="000B7DAD" w:rsidRDefault="000B7DAD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 xml:space="preserve">У. </w:t>
            </w:r>
            <w:r w:rsidR="00210C21">
              <w:rPr>
                <w:rStyle w:val="FontStyle44"/>
                <w:sz w:val="28"/>
                <w:szCs w:val="28"/>
              </w:rPr>
              <w:t>3</w:t>
            </w:r>
          </w:p>
        </w:tc>
        <w:tc>
          <w:tcPr>
            <w:tcW w:w="8088" w:type="dxa"/>
          </w:tcPr>
          <w:p w:rsidR="000B7DAD" w:rsidRPr="00C51D9E" w:rsidRDefault="00756DE4" w:rsidP="00A56C99">
            <w:pPr>
              <w:spacing w:after="0" w:line="240" w:lineRule="auto"/>
              <w:jc w:val="both"/>
              <w:rPr>
                <w:rStyle w:val="FontStyle44"/>
                <w:sz w:val="28"/>
                <w:szCs w:val="28"/>
              </w:rPr>
            </w:pPr>
            <w:r w:rsidRPr="00756DE4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средства, методы и формы организации учебной деяте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льности </w:t>
            </w:r>
            <w:r w:rsidR="00CD17C4">
              <w:rPr>
                <w:rFonts w:ascii="Times New Roman" w:hAnsi="Times New Roman" w:cs="Times New Roman"/>
                <w:sz w:val="28"/>
                <w:szCs w:val="28"/>
              </w:rPr>
              <w:t>обучающихся на уроках</w:t>
            </w:r>
            <w:r w:rsidRPr="00756DE4">
              <w:rPr>
                <w:rFonts w:ascii="Times New Roman" w:hAnsi="Times New Roman" w:cs="Times New Roman"/>
                <w:sz w:val="28"/>
                <w:szCs w:val="28"/>
              </w:rPr>
              <w:t>, строить их с учетом особенностей учебного предмета, возраста и уровня подготовленности обучающихся;</w:t>
            </w:r>
          </w:p>
        </w:tc>
      </w:tr>
      <w:tr w:rsidR="00756DE4" w:rsidRPr="000B7DAD" w:rsidTr="00B26EE9">
        <w:tc>
          <w:tcPr>
            <w:tcW w:w="1767" w:type="dxa"/>
          </w:tcPr>
          <w:p w:rsidR="00756DE4" w:rsidRPr="000B7DAD" w:rsidRDefault="00C51D9E" w:rsidP="00210C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</w:t>
            </w:r>
            <w:r w:rsidR="00210C21">
              <w:rPr>
                <w:rStyle w:val="FontStyle44"/>
                <w:sz w:val="28"/>
                <w:szCs w:val="28"/>
              </w:rPr>
              <w:t>4</w:t>
            </w:r>
          </w:p>
        </w:tc>
        <w:tc>
          <w:tcPr>
            <w:tcW w:w="8088" w:type="dxa"/>
          </w:tcPr>
          <w:p w:rsidR="00756DE4" w:rsidRPr="00C51D9E" w:rsidRDefault="00756DE4" w:rsidP="00A56C99">
            <w:pPr>
              <w:pStyle w:val="2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756DE4">
              <w:rPr>
                <w:sz w:val="28"/>
                <w:szCs w:val="28"/>
              </w:rPr>
              <w:t>использовать технические средства обучения (ТСО) в образовательном процессе;</w:t>
            </w:r>
          </w:p>
        </w:tc>
      </w:tr>
      <w:tr w:rsidR="00756DE4" w:rsidRPr="000B7DAD" w:rsidTr="00B26EE9">
        <w:tc>
          <w:tcPr>
            <w:tcW w:w="1767" w:type="dxa"/>
          </w:tcPr>
          <w:p w:rsidR="00756DE4" w:rsidRPr="000B7DAD" w:rsidRDefault="00C51D9E" w:rsidP="00210C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 w:rsidRPr="000B7DAD">
              <w:rPr>
                <w:rStyle w:val="FontStyle44"/>
                <w:sz w:val="28"/>
                <w:szCs w:val="28"/>
              </w:rPr>
              <w:t>У.</w:t>
            </w:r>
            <w:r w:rsidR="00210C21">
              <w:rPr>
                <w:rStyle w:val="FontStyle44"/>
                <w:sz w:val="28"/>
                <w:szCs w:val="28"/>
              </w:rPr>
              <w:t>5</w:t>
            </w:r>
          </w:p>
        </w:tc>
        <w:tc>
          <w:tcPr>
            <w:tcW w:w="8088" w:type="dxa"/>
          </w:tcPr>
          <w:p w:rsidR="00756DE4" w:rsidRPr="00C51D9E" w:rsidRDefault="00756DE4" w:rsidP="00A56C99">
            <w:pPr>
              <w:pStyle w:val="2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756DE4">
              <w:rPr>
                <w:sz w:val="28"/>
                <w:szCs w:val="28"/>
              </w:rPr>
              <w:t>осуществлять самоанализ и самокон</w:t>
            </w:r>
            <w:r w:rsidR="00A56C99">
              <w:rPr>
                <w:sz w:val="28"/>
                <w:szCs w:val="28"/>
              </w:rPr>
              <w:t xml:space="preserve">троль при проведении </w:t>
            </w:r>
            <w:r w:rsidRPr="00756DE4">
              <w:rPr>
                <w:sz w:val="28"/>
                <w:szCs w:val="28"/>
              </w:rPr>
              <w:t>уроков;</w:t>
            </w:r>
          </w:p>
        </w:tc>
      </w:tr>
      <w:tr w:rsidR="00665FC7" w:rsidRPr="000B7DAD" w:rsidTr="00B26EE9">
        <w:tc>
          <w:tcPr>
            <w:tcW w:w="1767" w:type="dxa"/>
          </w:tcPr>
          <w:p w:rsidR="00665FC7" w:rsidRPr="000B7DAD" w:rsidRDefault="00665FC7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</w:t>
            </w:r>
            <w:r w:rsidR="005B7862">
              <w:rPr>
                <w:rStyle w:val="FontStyle44"/>
                <w:sz w:val="28"/>
                <w:szCs w:val="28"/>
              </w:rPr>
              <w:t>1</w:t>
            </w:r>
          </w:p>
        </w:tc>
        <w:tc>
          <w:tcPr>
            <w:tcW w:w="8088" w:type="dxa"/>
          </w:tcPr>
          <w:p w:rsidR="00665FC7" w:rsidRPr="00EA24B8" w:rsidRDefault="00665FC7" w:rsidP="00A56C99">
            <w:pPr>
              <w:pStyle w:val="2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665FC7">
              <w:rPr>
                <w:sz w:val="28"/>
                <w:szCs w:val="28"/>
              </w:rPr>
              <w:t>воспитательные возможности урока в начальной школе;</w:t>
            </w:r>
          </w:p>
        </w:tc>
      </w:tr>
      <w:tr w:rsidR="00665FC7" w:rsidRPr="000B7DAD" w:rsidTr="00B26EE9">
        <w:tc>
          <w:tcPr>
            <w:tcW w:w="1767" w:type="dxa"/>
          </w:tcPr>
          <w:p w:rsidR="00665FC7" w:rsidRPr="000B7DAD" w:rsidRDefault="00665FC7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</w:t>
            </w:r>
            <w:r w:rsidR="005B7862">
              <w:rPr>
                <w:rStyle w:val="FontStyle44"/>
                <w:sz w:val="28"/>
                <w:szCs w:val="28"/>
              </w:rPr>
              <w:t>2</w:t>
            </w:r>
          </w:p>
        </w:tc>
        <w:tc>
          <w:tcPr>
            <w:tcW w:w="8088" w:type="dxa"/>
          </w:tcPr>
          <w:p w:rsidR="00665FC7" w:rsidRPr="00EA24B8" w:rsidRDefault="00665FC7" w:rsidP="00A56C99">
            <w:pPr>
              <w:pStyle w:val="2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048F8">
              <w:rPr>
                <w:sz w:val="28"/>
                <w:szCs w:val="28"/>
              </w:rPr>
              <w:t>методы и приемы развития мотивации учебно-познавательной деятельности на уроках ;</w:t>
            </w:r>
          </w:p>
        </w:tc>
      </w:tr>
      <w:tr w:rsidR="00665FC7" w:rsidRPr="000B7DAD" w:rsidTr="00B26EE9">
        <w:tc>
          <w:tcPr>
            <w:tcW w:w="1767" w:type="dxa"/>
          </w:tcPr>
          <w:p w:rsidR="00665FC7" w:rsidRPr="000B7DAD" w:rsidRDefault="00665FC7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</w:t>
            </w:r>
            <w:r w:rsidR="005B7862">
              <w:rPr>
                <w:rStyle w:val="FontStyle44"/>
                <w:sz w:val="28"/>
                <w:szCs w:val="28"/>
              </w:rPr>
              <w:t>3</w:t>
            </w:r>
          </w:p>
        </w:tc>
        <w:tc>
          <w:tcPr>
            <w:tcW w:w="8088" w:type="dxa"/>
          </w:tcPr>
          <w:p w:rsidR="00665FC7" w:rsidRPr="00EA24B8" w:rsidRDefault="00665FC7" w:rsidP="00A56C99">
            <w:pPr>
              <w:pStyle w:val="22"/>
              <w:widowControl w:val="0"/>
              <w:ind w:left="81" w:firstLine="0"/>
              <w:jc w:val="both"/>
              <w:rPr>
                <w:sz w:val="28"/>
                <w:szCs w:val="28"/>
              </w:rPr>
            </w:pPr>
            <w:r w:rsidRPr="002048F8">
              <w:rPr>
                <w:sz w:val="28"/>
                <w:szCs w:val="28"/>
              </w:rPr>
              <w:t>основные виды ТСО и их применение в образовательном процессе;</w:t>
            </w:r>
          </w:p>
        </w:tc>
      </w:tr>
      <w:tr w:rsidR="00665FC7" w:rsidRPr="000B7DAD" w:rsidTr="00B26EE9">
        <w:tc>
          <w:tcPr>
            <w:tcW w:w="1767" w:type="dxa"/>
          </w:tcPr>
          <w:p w:rsidR="00665FC7" w:rsidRPr="000B7DAD" w:rsidRDefault="00665FC7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</w:t>
            </w:r>
            <w:r w:rsidR="005B7862">
              <w:rPr>
                <w:rStyle w:val="FontStyle44"/>
                <w:sz w:val="28"/>
                <w:szCs w:val="28"/>
              </w:rPr>
              <w:t>4</w:t>
            </w:r>
          </w:p>
        </w:tc>
        <w:tc>
          <w:tcPr>
            <w:tcW w:w="8088" w:type="dxa"/>
          </w:tcPr>
          <w:p w:rsidR="00665FC7" w:rsidRPr="00665FC7" w:rsidRDefault="00665FC7" w:rsidP="00A56C99">
            <w:pPr>
              <w:pStyle w:val="22"/>
              <w:widowControl w:val="0"/>
              <w:ind w:left="76" w:firstLine="0"/>
              <w:jc w:val="both"/>
              <w:rPr>
                <w:sz w:val="28"/>
                <w:szCs w:val="28"/>
              </w:rPr>
            </w:pPr>
            <w:r w:rsidRPr="002048F8">
              <w:rPr>
                <w:sz w:val="28"/>
                <w:szCs w:val="28"/>
              </w:rPr>
              <w:t>педагогические и гигиенические требования к организации обучения на уроках;</w:t>
            </w:r>
          </w:p>
        </w:tc>
      </w:tr>
      <w:tr w:rsidR="00665FC7" w:rsidRPr="000B7DAD" w:rsidTr="00B26EE9">
        <w:tc>
          <w:tcPr>
            <w:tcW w:w="1767" w:type="dxa"/>
          </w:tcPr>
          <w:p w:rsidR="00665FC7" w:rsidRPr="000B7DAD" w:rsidRDefault="00665FC7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</w:t>
            </w:r>
            <w:r w:rsidR="005B7862">
              <w:rPr>
                <w:rStyle w:val="FontStyle44"/>
                <w:sz w:val="28"/>
                <w:szCs w:val="28"/>
              </w:rPr>
              <w:t>5</w:t>
            </w:r>
          </w:p>
        </w:tc>
        <w:tc>
          <w:tcPr>
            <w:tcW w:w="8088" w:type="dxa"/>
          </w:tcPr>
          <w:p w:rsidR="00665FC7" w:rsidRPr="00665FC7" w:rsidRDefault="00665FC7" w:rsidP="00A56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FC7">
              <w:rPr>
                <w:rFonts w:ascii="Times New Roman" w:hAnsi="Times New Roman" w:cs="Times New Roman"/>
                <w:sz w:val="28"/>
                <w:szCs w:val="28"/>
              </w:rPr>
              <w:t>логику анализа уроков;</w:t>
            </w:r>
          </w:p>
        </w:tc>
      </w:tr>
      <w:tr w:rsidR="00665FC7" w:rsidRPr="000B7DAD" w:rsidTr="00B26EE9">
        <w:tc>
          <w:tcPr>
            <w:tcW w:w="1767" w:type="dxa"/>
          </w:tcPr>
          <w:p w:rsidR="00665FC7" w:rsidRPr="000B7DAD" w:rsidRDefault="00665FC7" w:rsidP="006073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З.</w:t>
            </w:r>
            <w:r w:rsidR="005B7862">
              <w:rPr>
                <w:rStyle w:val="FontStyle44"/>
                <w:sz w:val="28"/>
                <w:szCs w:val="28"/>
              </w:rPr>
              <w:t>6</w:t>
            </w:r>
          </w:p>
        </w:tc>
        <w:tc>
          <w:tcPr>
            <w:tcW w:w="8088" w:type="dxa"/>
          </w:tcPr>
          <w:p w:rsidR="00665FC7" w:rsidRPr="00665FC7" w:rsidRDefault="00665FC7" w:rsidP="00A56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FC7">
              <w:rPr>
                <w:rFonts w:ascii="Times New Roman" w:hAnsi="Times New Roman" w:cs="Times New Roman"/>
                <w:sz w:val="28"/>
                <w:szCs w:val="28"/>
              </w:rPr>
              <w:t>виды учебной документации, требования к ее ведению и оформлению.</w:t>
            </w:r>
          </w:p>
        </w:tc>
      </w:tr>
    </w:tbl>
    <w:p w:rsidR="00665FC7" w:rsidRDefault="00665FC7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i/>
          <w:sz w:val="28"/>
          <w:szCs w:val="28"/>
        </w:rPr>
      </w:pPr>
    </w:p>
    <w:p w:rsidR="00665FC7" w:rsidRDefault="00665FC7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i/>
          <w:sz w:val="28"/>
          <w:szCs w:val="28"/>
        </w:rPr>
      </w:pPr>
    </w:p>
    <w:p w:rsidR="000B7DAD" w:rsidRPr="00265A10" w:rsidRDefault="000B7DAD" w:rsidP="0060732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  <w:r w:rsidRPr="00265A10">
        <w:rPr>
          <w:rStyle w:val="FontStyle44"/>
          <w:b/>
          <w:sz w:val="28"/>
          <w:szCs w:val="28"/>
        </w:rPr>
        <w:t>Таблица 1.2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644"/>
      </w:tblGrid>
      <w:tr w:rsidR="000B7DAD" w:rsidRPr="000B7DAD" w:rsidTr="00212182">
        <w:tc>
          <w:tcPr>
            <w:tcW w:w="2211" w:type="dxa"/>
          </w:tcPr>
          <w:p w:rsidR="000B7DAD" w:rsidRPr="00265A10" w:rsidRDefault="000B7DAD" w:rsidP="00607320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265A10">
              <w:rPr>
                <w:rStyle w:val="FontStyle44"/>
                <w:b/>
                <w:sz w:val="24"/>
                <w:szCs w:val="24"/>
              </w:rPr>
              <w:t>Код общей компетенции</w:t>
            </w:r>
          </w:p>
        </w:tc>
        <w:tc>
          <w:tcPr>
            <w:tcW w:w="7644" w:type="dxa"/>
          </w:tcPr>
          <w:p w:rsidR="000B7DAD" w:rsidRPr="00265A10" w:rsidRDefault="000B7DAD" w:rsidP="00607320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265A10">
              <w:rPr>
                <w:rStyle w:val="FontStyle44"/>
                <w:b/>
                <w:sz w:val="24"/>
                <w:szCs w:val="24"/>
              </w:rPr>
              <w:t>Наименование общей компетенции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22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E80442">
              <w:rPr>
                <w:bCs/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7644" w:type="dxa"/>
          </w:tcPr>
          <w:p w:rsidR="00212182" w:rsidRPr="00665FC7" w:rsidRDefault="00212182" w:rsidP="00665FC7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 xml:space="preserve">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> 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807911" w:rsidRPr="000B7DAD" w:rsidTr="00212182">
        <w:tc>
          <w:tcPr>
            <w:tcW w:w="2211" w:type="dxa"/>
          </w:tcPr>
          <w:p w:rsidR="00807911" w:rsidRPr="00DA691C" w:rsidRDefault="006C2F66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7644" w:type="dxa"/>
          </w:tcPr>
          <w:p w:rsidR="00807911" w:rsidRPr="00E80442" w:rsidRDefault="006C2F66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коллективе и команде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> 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807911" w:rsidRPr="000B7DAD" w:rsidTr="00212182">
        <w:tc>
          <w:tcPr>
            <w:tcW w:w="2211" w:type="dxa"/>
          </w:tcPr>
          <w:p w:rsidR="00807911" w:rsidRPr="00DA691C" w:rsidRDefault="006C2F66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7644" w:type="dxa"/>
          </w:tcPr>
          <w:p w:rsidR="00807911" w:rsidRPr="00E80442" w:rsidRDefault="006C2F66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 xml:space="preserve">Осуществлять профессиональную деятельность в условиях обновления ее целей, содержания, смены технологий. 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> Осуществлять профилактику травматизма, обеспечивать охрану жизни и здоровья детей.</w:t>
            </w:r>
          </w:p>
        </w:tc>
      </w:tr>
      <w:tr w:rsidR="00212182" w:rsidRPr="000B7DAD" w:rsidTr="00212182">
        <w:tc>
          <w:tcPr>
            <w:tcW w:w="2211" w:type="dxa"/>
          </w:tcPr>
          <w:p w:rsidR="00212182" w:rsidRPr="00DA691C" w:rsidRDefault="00212182" w:rsidP="005677F2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691C">
              <w:rPr>
                <w:rFonts w:ascii="Times New Roman" w:eastAsia="Times New Roman" w:hAnsi="Times New Roman" w:cs="Times New Roman"/>
                <w:sz w:val="28"/>
                <w:szCs w:val="28"/>
              </w:rPr>
              <w:t>ОК 11</w:t>
            </w:r>
          </w:p>
        </w:tc>
        <w:tc>
          <w:tcPr>
            <w:tcW w:w="7644" w:type="dxa"/>
          </w:tcPr>
          <w:p w:rsidR="00212182" w:rsidRPr="00E80442" w:rsidRDefault="00212182" w:rsidP="005677F2">
            <w:pPr>
              <w:pStyle w:val="aa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80442">
              <w:rPr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:rsidR="000B7DAD" w:rsidRPr="000B7DAD" w:rsidRDefault="000B7DAD" w:rsidP="00607320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</w:p>
    <w:p w:rsidR="00665FC7" w:rsidRDefault="00665FC7" w:rsidP="006073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5FC7" w:rsidRDefault="00665FC7" w:rsidP="00B2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DAD" w:rsidRDefault="00404BD1" w:rsidP="00B2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D2D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141D">
        <w:rPr>
          <w:rFonts w:ascii="Times New Roman" w:hAnsi="Times New Roman" w:cs="Times New Roman"/>
          <w:b/>
          <w:sz w:val="28"/>
          <w:szCs w:val="28"/>
        </w:rPr>
        <w:t xml:space="preserve">ОЦЕНКА РЕЗУЛЬТАТОВ ОСВОЕНИЯ </w:t>
      </w:r>
      <w:r w:rsidR="006D2D9A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26EE9" w:rsidRPr="000B7DAD" w:rsidRDefault="00B26EE9" w:rsidP="00B2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DAD" w:rsidRPr="000B7DAD" w:rsidRDefault="00404BD1" w:rsidP="00607320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2.1</w:t>
      </w:r>
      <w:r w:rsidR="000B7DA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686"/>
        <w:gridCol w:w="2551"/>
      </w:tblGrid>
      <w:tr w:rsidR="000B7DAD" w:rsidRPr="000B7DAD" w:rsidTr="007271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265A10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B7DAD" w:rsidRPr="00265A10" w:rsidRDefault="00646BD0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(знания</w:t>
            </w:r>
            <w:r w:rsidR="000B7DAD"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>, умения)</w:t>
            </w:r>
          </w:p>
          <w:p w:rsidR="000B7DAD" w:rsidRPr="00265A10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265A10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265A10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:rsidR="000B7DAD" w:rsidRPr="00265A10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B7DAD" w:rsidRPr="000B7DAD" w:rsidTr="007271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5B7862" w:rsidRDefault="000B7DAD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7862">
              <w:rPr>
                <w:rFonts w:ascii="Times New Roman" w:hAnsi="Times New Roman" w:cs="Times New Roman"/>
                <w:bCs/>
              </w:rPr>
              <w:t>уметь</w:t>
            </w:r>
            <w:r w:rsidRPr="005B7862">
              <w:rPr>
                <w:rFonts w:ascii="Times New Roman" w:hAnsi="Times New Roman" w:cs="Times New Roman"/>
              </w:rPr>
              <w:t>:</w:t>
            </w:r>
          </w:p>
          <w:p w:rsidR="000B7DAD" w:rsidRPr="005B7862" w:rsidRDefault="000B7DAD" w:rsidP="00607320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7862">
              <w:rPr>
                <w:rFonts w:ascii="Times New Roman" w:hAnsi="Times New Roman" w:cs="Times New Roman"/>
              </w:rPr>
              <w:t>У1</w:t>
            </w:r>
            <w:r w:rsidRPr="005B7862">
              <w:rPr>
                <w:rFonts w:ascii="Times New Roman" w:hAnsi="Times New Roman" w:cs="Times New Roman"/>
                <w:color w:val="000000"/>
              </w:rPr>
              <w:t>-</w:t>
            </w:r>
            <w:r w:rsidR="00775DA2" w:rsidRPr="00775DA2">
              <w:rPr>
                <w:rStyle w:val="FontStyle44"/>
                <w:color w:val="000000"/>
                <w:sz w:val="22"/>
                <w:szCs w:val="22"/>
              </w:rPr>
              <w:t xml:space="preserve"> находить и использовать методическую литературу и другие источники информации, необходимой для подготовки к урокам;</w:t>
            </w:r>
          </w:p>
          <w:p w:rsidR="000B7DAD" w:rsidRPr="005B7862" w:rsidRDefault="000B7DAD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7DAD" w:rsidRPr="005B7862" w:rsidRDefault="000B7DAD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7862">
              <w:rPr>
                <w:rFonts w:ascii="Times New Roman" w:hAnsi="Times New Roman" w:cs="Times New Roman"/>
              </w:rPr>
              <w:t>У2</w:t>
            </w:r>
            <w:r w:rsidR="005B7862">
              <w:rPr>
                <w:rFonts w:ascii="Times New Roman" w:hAnsi="Times New Roman" w:cs="Times New Roman"/>
              </w:rPr>
              <w:t>-</w:t>
            </w:r>
            <w:r w:rsidR="005B7862" w:rsidRPr="005B7862">
              <w:rPr>
                <w:rFonts w:ascii="Times New Roman" w:hAnsi="Times New Roman" w:cs="Times New Roman"/>
              </w:rPr>
      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      </w:r>
          </w:p>
          <w:p w:rsidR="00210C21" w:rsidRPr="00210C21" w:rsidRDefault="00210C2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7862" w:rsidRDefault="005B7862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C21">
              <w:rPr>
                <w:rFonts w:ascii="Times New Roman" w:hAnsi="Times New Roman" w:cs="Times New Roman"/>
              </w:rPr>
              <w:t>У</w:t>
            </w:r>
            <w:r w:rsidR="00210C21">
              <w:rPr>
                <w:rFonts w:ascii="Times New Roman" w:hAnsi="Times New Roman" w:cs="Times New Roman"/>
              </w:rPr>
              <w:t>3</w:t>
            </w:r>
            <w:r w:rsidR="00210C21" w:rsidRPr="00210C21">
              <w:rPr>
                <w:rFonts w:ascii="Times New Roman" w:hAnsi="Times New Roman" w:cs="Times New Roman"/>
              </w:rPr>
              <w:t xml:space="preserve">- использовать различные средства, </w:t>
            </w:r>
            <w:proofErr w:type="gramStart"/>
            <w:r w:rsidR="00210C21" w:rsidRPr="00210C21">
              <w:rPr>
                <w:rFonts w:ascii="Times New Roman" w:hAnsi="Times New Roman" w:cs="Times New Roman"/>
              </w:rPr>
              <w:t>методы и формы организации учебной деятельности</w:t>
            </w:r>
            <w:proofErr w:type="gramEnd"/>
            <w:r w:rsidR="00210C21" w:rsidRPr="00210C21">
              <w:rPr>
                <w:rFonts w:ascii="Times New Roman" w:hAnsi="Times New Roman" w:cs="Times New Roman"/>
              </w:rPr>
              <w:t xml:space="preserve"> обучающихся на уроках, строить их с учетом особенностей учебного предмета, возраста и уровня </w:t>
            </w:r>
            <w:r w:rsidR="00210C21" w:rsidRPr="00210C21">
              <w:rPr>
                <w:rFonts w:ascii="Times New Roman" w:hAnsi="Times New Roman" w:cs="Times New Roman"/>
              </w:rPr>
              <w:lastRenderedPageBreak/>
              <w:t>подготовленности обучающихся;</w:t>
            </w:r>
          </w:p>
          <w:p w:rsidR="00210C21" w:rsidRDefault="00210C2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0C21" w:rsidRDefault="00210C2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У4</w:t>
            </w:r>
            <w:r w:rsidRPr="00210C21">
              <w:rPr>
                <w:rFonts w:ascii="Times New Roman" w:hAnsi="Times New Roman" w:cs="Times New Roman"/>
              </w:rPr>
              <w:t>- использовать технические средства обучения (ТСО) в образовательном процессе;</w:t>
            </w:r>
          </w:p>
          <w:p w:rsidR="00210C21" w:rsidRDefault="00210C2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0C21" w:rsidRPr="00210C21" w:rsidRDefault="00210C2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C21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5</w:t>
            </w:r>
            <w:r w:rsidRPr="00210C21">
              <w:rPr>
                <w:rFonts w:ascii="Times New Roman" w:hAnsi="Times New Roman" w:cs="Times New Roman"/>
              </w:rPr>
              <w:t>- осуществлять самоанализ и самоконтроль при проведении уроков;</w:t>
            </w:r>
          </w:p>
          <w:p w:rsidR="005B7862" w:rsidRPr="005B7862" w:rsidRDefault="005B7862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5D9" w:rsidRDefault="008A75D9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A2" w:rsidRPr="005B7862" w:rsidRDefault="00775DA2" w:rsidP="00775DA2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необходимые </w:t>
            </w:r>
            <w:r w:rsidRPr="00775DA2">
              <w:rPr>
                <w:rStyle w:val="FontStyle44"/>
                <w:color w:val="000000"/>
                <w:sz w:val="22"/>
                <w:szCs w:val="22"/>
              </w:rPr>
              <w:t>для подготовки к урокам методическую литератур</w:t>
            </w:r>
            <w:r>
              <w:rPr>
                <w:rStyle w:val="FontStyle44"/>
                <w:color w:val="000000"/>
                <w:sz w:val="22"/>
                <w:szCs w:val="22"/>
              </w:rPr>
              <w:t>у и другие источники информации</w:t>
            </w:r>
            <w:r w:rsidRPr="00775DA2">
              <w:rPr>
                <w:rStyle w:val="FontStyle44"/>
                <w:color w:val="000000"/>
                <w:sz w:val="22"/>
                <w:szCs w:val="22"/>
              </w:rPr>
              <w:t>;</w:t>
            </w:r>
          </w:p>
          <w:p w:rsidR="00210C21" w:rsidRDefault="00210C2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C21" w:rsidRDefault="00210C2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C21" w:rsidRDefault="00210C2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C21" w:rsidRDefault="00210C2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различные виды заданий с образовательными задачами изучаемой темы</w:t>
            </w:r>
          </w:p>
          <w:p w:rsidR="009F3028" w:rsidRDefault="009F3028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все этапы работы над заданием. Разрабатывать и выполнять различные схемы по изготовлению поделок</w:t>
            </w:r>
          </w:p>
          <w:p w:rsidR="009F3028" w:rsidRDefault="009F3028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28" w:rsidRDefault="009F3028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 использовать различные методы и приемы при объяснении задания</w:t>
            </w:r>
          </w:p>
          <w:p w:rsidR="005E4BA1" w:rsidRDefault="005E4BA1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Pr="00210C21" w:rsidRDefault="005E4BA1" w:rsidP="009F30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допущенные в ходе урока ошибки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Default="000B7DAD" w:rsidP="00210C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BA1" w:rsidRDefault="00775DA2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источников информации</w:t>
            </w: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</w:t>
            </w: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урока, набор схем</w:t>
            </w: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BA1" w:rsidRPr="005E4BA1" w:rsidRDefault="005E4BA1" w:rsidP="00210C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</w:t>
            </w:r>
          </w:p>
        </w:tc>
      </w:tr>
      <w:tr w:rsidR="000B7DAD" w:rsidRPr="000B7DAD" w:rsidTr="007271D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404BD1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</w:p>
          <w:p w:rsidR="000B7DAD" w:rsidRDefault="000B7DAD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4BA1">
              <w:rPr>
                <w:rFonts w:ascii="Times New Roman" w:hAnsi="Times New Roman" w:cs="Times New Roman"/>
              </w:rPr>
              <w:t>З1</w:t>
            </w:r>
            <w:r w:rsidR="005E4BA1" w:rsidRPr="005E4BA1">
              <w:rPr>
                <w:rFonts w:ascii="Times New Roman" w:hAnsi="Times New Roman" w:cs="Times New Roman"/>
              </w:rPr>
              <w:t>- воспитательные возможности урока</w:t>
            </w:r>
            <w:r w:rsidR="004E3A30">
              <w:rPr>
                <w:rFonts w:ascii="Times New Roman" w:hAnsi="Times New Roman" w:cs="Times New Roman"/>
              </w:rPr>
              <w:t xml:space="preserve"> </w:t>
            </w:r>
            <w:r w:rsidR="005E4BA1" w:rsidRPr="005E4BA1">
              <w:rPr>
                <w:rFonts w:ascii="Times New Roman" w:hAnsi="Times New Roman" w:cs="Times New Roman"/>
              </w:rPr>
              <w:t>в начальной школе;</w:t>
            </w:r>
          </w:p>
          <w:p w:rsidR="005E4BA1" w:rsidRP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5DA2" w:rsidRDefault="00775DA2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7DAD" w:rsidRPr="005E4BA1" w:rsidRDefault="000B7DAD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4BA1">
              <w:rPr>
                <w:rFonts w:ascii="Times New Roman" w:hAnsi="Times New Roman" w:cs="Times New Roman"/>
              </w:rPr>
              <w:t>З2</w:t>
            </w:r>
            <w:r w:rsidR="005E4BA1" w:rsidRPr="005E4BA1">
              <w:rPr>
                <w:rFonts w:ascii="Times New Roman" w:hAnsi="Times New Roman" w:cs="Times New Roman"/>
              </w:rPr>
              <w:t>- методы и приемы развития мотивации учебно-познавательной деятельности на уроках;</w:t>
            </w:r>
          </w:p>
          <w:p w:rsidR="000B7DAD" w:rsidRPr="005E4BA1" w:rsidRDefault="000B7DAD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5DA2" w:rsidRDefault="00775DA2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4BA1">
              <w:rPr>
                <w:rFonts w:ascii="Times New Roman" w:hAnsi="Times New Roman" w:cs="Times New Roman"/>
              </w:rPr>
              <w:t>З3- основные виды ТСО и их применение в образовательном процессе;</w:t>
            </w:r>
          </w:p>
          <w:p w:rsid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E4BA1">
              <w:rPr>
                <w:rFonts w:ascii="Times New Roman" w:hAnsi="Times New Roman" w:cs="Times New Roman"/>
              </w:rPr>
              <w:t>4- педагогические и гигиенические требования к организации обучения на уроках;</w:t>
            </w:r>
          </w:p>
          <w:p w:rsid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5DA2" w:rsidRDefault="00775DA2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BA1" w:rsidRP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4BA1">
              <w:rPr>
                <w:rFonts w:ascii="Times New Roman" w:hAnsi="Times New Roman" w:cs="Times New Roman"/>
              </w:rPr>
              <w:t>З5- логику анализа уроков;</w:t>
            </w:r>
          </w:p>
          <w:p w:rsidR="005E4BA1" w:rsidRP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BA1" w:rsidRPr="005E4BA1" w:rsidRDefault="005E4BA1" w:rsidP="0060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4BA1">
              <w:rPr>
                <w:rFonts w:ascii="Times New Roman" w:hAnsi="Times New Roman" w:cs="Times New Roman"/>
              </w:rPr>
              <w:t>З6- виды учебной документации, требования к ее ведению и оформлению.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E7E" w:rsidRDefault="004E3A30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содержания воспитательных целей и задач изучаемой темы.</w:t>
            </w:r>
          </w:p>
          <w:p w:rsidR="00360E7E" w:rsidRDefault="00360E7E" w:rsidP="0036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объяснения приемов обработки различных материалов. Алгоритм изготовления поделок</w:t>
            </w:r>
          </w:p>
          <w:p w:rsidR="004E3A30" w:rsidRDefault="004E3A30" w:rsidP="0036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A30" w:rsidRDefault="00A97C7E" w:rsidP="0036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5E4BA1">
              <w:rPr>
                <w:rFonts w:ascii="Times New Roman" w:hAnsi="Times New Roman" w:cs="Times New Roman"/>
              </w:rPr>
              <w:t xml:space="preserve"> основные виды ТСО</w:t>
            </w:r>
            <w:r>
              <w:rPr>
                <w:rFonts w:ascii="Times New Roman" w:hAnsi="Times New Roman" w:cs="Times New Roman"/>
              </w:rPr>
              <w:t xml:space="preserve"> для проведения уроков</w:t>
            </w:r>
          </w:p>
          <w:p w:rsidR="00360E7E" w:rsidRDefault="00360E7E" w:rsidP="0036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DA2" w:rsidRDefault="00775DA2" w:rsidP="00A97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C7E" w:rsidRPr="00B27E27" w:rsidRDefault="00A97C7E" w:rsidP="00A97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>Придерживаться основных</w:t>
            </w:r>
            <w:r w:rsidR="00B27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>педагогических и гигиенических требований к организации обучения на уроках</w:t>
            </w:r>
          </w:p>
          <w:p w:rsidR="00360E7E" w:rsidRPr="00B27E27" w:rsidRDefault="00360E7E" w:rsidP="0036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E7E" w:rsidRPr="00404BD1" w:rsidRDefault="00A97C7E" w:rsidP="0036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E27">
              <w:rPr>
                <w:rFonts w:ascii="Times New Roman" w:hAnsi="Times New Roman" w:cs="Times New Roman"/>
                <w:sz w:val="24"/>
                <w:szCs w:val="24"/>
              </w:rPr>
              <w:t>Вести учебную документацию, соблюдая требования к ее ведению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Default="000B7DAD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</w:t>
            </w: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</w:t>
            </w: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</w:t>
            </w: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56" w:rsidRDefault="003A6956" w:rsidP="003A6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План-конспект урока</w:t>
            </w:r>
          </w:p>
          <w:p w:rsidR="003A6956" w:rsidRPr="00404BD1" w:rsidRDefault="003A6956" w:rsidP="006073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7DAD" w:rsidRPr="000B7DAD" w:rsidRDefault="000B7DAD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0B7DAD" w:rsidRDefault="000B7DAD" w:rsidP="00607320">
      <w:pPr>
        <w:spacing w:after="0" w:line="240" w:lineRule="auto"/>
        <w:ind w:right="-694"/>
        <w:rPr>
          <w:rFonts w:ascii="Times New Roman" w:hAnsi="Times New Roman" w:cs="Times New Roman"/>
          <w:b/>
          <w:sz w:val="28"/>
          <w:szCs w:val="28"/>
        </w:rPr>
      </w:pPr>
    </w:p>
    <w:p w:rsidR="000B7DAD" w:rsidRDefault="000B7DAD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367A" w:rsidRPr="00D0141D" w:rsidRDefault="00C7367A" w:rsidP="006073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B7DAD" w:rsidRPr="00C7367A" w:rsidRDefault="000B7DAD" w:rsidP="00C7367A">
      <w:pPr>
        <w:spacing w:after="0" w:line="240" w:lineRule="atLeast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C7367A" w:rsidRDefault="00C7367A" w:rsidP="00C7367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E5DC2" w:rsidRPr="000B7DAD" w:rsidRDefault="00AE5DC2" w:rsidP="00C7367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C7367A" w:rsidRDefault="00C7367A" w:rsidP="00C7367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 w:cs="Times New Roman"/>
          <w:b/>
          <w:sz w:val="28"/>
          <w:szCs w:val="28"/>
          <w:u w:val="single"/>
        </w:rPr>
        <w:t>Набор для испытуемого/обучающегося</w:t>
      </w:r>
    </w:p>
    <w:p w:rsidR="00C7367A" w:rsidRDefault="00C7367A" w:rsidP="00C7367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7367A" w:rsidRDefault="00C7367A" w:rsidP="00C7367A">
      <w:pPr>
        <w:numPr>
          <w:ilvl w:val="0"/>
          <w:numId w:val="3"/>
        </w:numPr>
        <w:autoSpaceDN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Инструкция/и для испытуемых </w:t>
      </w:r>
    </w:p>
    <w:p w:rsidR="00C7367A" w:rsidRDefault="00C7367A" w:rsidP="00C7367A">
      <w:pPr>
        <w:numPr>
          <w:ilvl w:val="0"/>
          <w:numId w:val="3"/>
        </w:numPr>
        <w:autoSpaceDN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для испытуемых</w:t>
      </w:r>
    </w:p>
    <w:p w:rsidR="005618F0" w:rsidRDefault="005618F0" w:rsidP="00C7367A">
      <w:pPr>
        <w:numPr>
          <w:ilvl w:val="0"/>
          <w:numId w:val="3"/>
        </w:numPr>
        <w:autoSpaceDN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задания для испытуемых</w:t>
      </w:r>
    </w:p>
    <w:p w:rsidR="007271D4" w:rsidRDefault="007271D4" w:rsidP="007271D4">
      <w:pPr>
        <w:autoSpaceDN w:val="0"/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7271D4">
      <w:pPr>
        <w:autoSpaceDN w:val="0"/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7271D4" w:rsidRDefault="007271D4" w:rsidP="007271D4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</w:rPr>
      </w:pPr>
      <w:r w:rsidRPr="007271D4">
        <w:rPr>
          <w:rFonts w:ascii="Times New Roman" w:hAnsi="Times New Roman" w:cs="Times New Roman"/>
          <w:b/>
          <w:sz w:val="28"/>
          <w:szCs w:val="28"/>
        </w:rPr>
        <w:t>Инструкция для испытуемых.</w:t>
      </w:r>
    </w:p>
    <w:p w:rsidR="007271D4" w:rsidRPr="007271D4" w:rsidRDefault="007271D4" w:rsidP="007271D4">
      <w:pPr>
        <w:spacing w:after="0" w:line="240" w:lineRule="auto"/>
        <w:ind w:left="360" w:right="-1"/>
        <w:rPr>
          <w:rFonts w:ascii="Times New Roman" w:hAnsi="Times New Roman" w:cs="Times New Roman"/>
          <w:b/>
          <w:sz w:val="28"/>
          <w:szCs w:val="28"/>
        </w:rPr>
      </w:pPr>
    </w:p>
    <w:p w:rsidR="007271D4" w:rsidRPr="007271D4" w:rsidRDefault="007271D4" w:rsidP="007271D4">
      <w:pPr>
        <w:pStyle w:val="a9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271D4">
        <w:rPr>
          <w:rFonts w:ascii="Times New Roman" w:hAnsi="Times New Roman" w:cs="Times New Roman"/>
          <w:sz w:val="28"/>
          <w:szCs w:val="28"/>
        </w:rPr>
        <w:t>1.Внимательно прочитайте задания.</w:t>
      </w:r>
    </w:p>
    <w:p w:rsidR="007271D4" w:rsidRPr="007271D4" w:rsidRDefault="00B27E27" w:rsidP="007271D4">
      <w:pPr>
        <w:pStyle w:val="a9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Подготовьте ответ на </w:t>
      </w:r>
      <w:r w:rsidR="007271D4" w:rsidRPr="007271D4">
        <w:rPr>
          <w:rFonts w:ascii="Times New Roman" w:hAnsi="Times New Roman" w:cs="Times New Roman"/>
          <w:sz w:val="28"/>
          <w:szCs w:val="28"/>
        </w:rPr>
        <w:t>первое задание.</w:t>
      </w:r>
    </w:p>
    <w:p w:rsidR="007271D4" w:rsidRPr="007271D4" w:rsidRDefault="007271D4" w:rsidP="007271D4">
      <w:pPr>
        <w:pStyle w:val="a9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271D4">
        <w:rPr>
          <w:rFonts w:ascii="Times New Roman" w:hAnsi="Times New Roman" w:cs="Times New Roman"/>
          <w:sz w:val="28"/>
          <w:szCs w:val="28"/>
        </w:rPr>
        <w:t>3.Выполните практическое задание.</w:t>
      </w:r>
    </w:p>
    <w:p w:rsidR="007271D4" w:rsidRPr="007271D4" w:rsidRDefault="007271D4" w:rsidP="007271D4">
      <w:pPr>
        <w:pStyle w:val="a9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271D4">
        <w:rPr>
          <w:rFonts w:ascii="Times New Roman" w:hAnsi="Times New Roman" w:cs="Times New Roman"/>
          <w:sz w:val="28"/>
          <w:szCs w:val="28"/>
        </w:rPr>
        <w:t>4. Время выполнения заданий 30 минут</w:t>
      </w:r>
    </w:p>
    <w:p w:rsidR="007271D4" w:rsidRDefault="007271D4" w:rsidP="007271D4">
      <w:pPr>
        <w:pStyle w:val="a9"/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</w:pPr>
    </w:p>
    <w:p w:rsidR="00AE5DC2" w:rsidRDefault="00AE5DC2" w:rsidP="007271D4">
      <w:pPr>
        <w:pStyle w:val="a9"/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</w:pPr>
    </w:p>
    <w:p w:rsidR="007271D4" w:rsidRPr="0081189F" w:rsidRDefault="007271D4" w:rsidP="007271D4">
      <w:pPr>
        <w:pStyle w:val="a9"/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</w:pPr>
      <w:r w:rsidRPr="0081189F"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  <w:t>ВОПРОСЫ</w:t>
      </w:r>
    </w:p>
    <w:p w:rsidR="007271D4" w:rsidRDefault="007271D4" w:rsidP="007271D4">
      <w:pPr>
        <w:autoSpaceDN w:val="0"/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7271D4" w:rsidRPr="005756F7" w:rsidRDefault="007271D4" w:rsidP="007271D4">
      <w:pPr>
        <w:autoSpaceDN w:val="0"/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C7367A" w:rsidRP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</w:t>
      </w:r>
      <w:r w:rsidRPr="00B5294F">
        <w:rPr>
          <w:rFonts w:ascii="Times New Roman" w:hAnsi="Times New Roman" w:cs="Times New Roman"/>
          <w:sz w:val="28"/>
          <w:szCs w:val="28"/>
        </w:rPr>
        <w:t xml:space="preserve">. Цели и задачи курса </w:t>
      </w:r>
      <w:r w:rsidR="00B5294F" w:rsidRPr="00B5294F">
        <w:rPr>
          <w:rFonts w:ascii="Times New Roman" w:hAnsi="Times New Roman" w:cs="Times New Roman"/>
          <w:bCs/>
          <w:color w:val="000000"/>
          <w:sz w:val="28"/>
          <w:szCs w:val="28"/>
        </w:rPr>
        <w:t>«Методика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дуктивным видам деятельности с </w:t>
      </w:r>
      <w:r w:rsidR="00B5294F" w:rsidRPr="00B5294F">
        <w:rPr>
          <w:rFonts w:ascii="Times New Roman" w:hAnsi="Times New Roman" w:cs="Times New Roman"/>
          <w:bCs/>
          <w:color w:val="000000"/>
          <w:sz w:val="28"/>
          <w:szCs w:val="28"/>
        </w:rPr>
        <w:t>практикумом</w:t>
      </w:r>
      <w:r w:rsidR="00B5294F" w:rsidRPr="00B5294F">
        <w:rPr>
          <w:rFonts w:ascii="Times New Roman" w:hAnsi="Times New Roman" w:cs="Times New Roman"/>
          <w:sz w:val="28"/>
          <w:szCs w:val="28"/>
        </w:rPr>
        <w:t>.</w:t>
      </w:r>
    </w:p>
    <w:p w:rsidR="00C41E14" w:rsidRP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2</w:t>
      </w:r>
      <w:r w:rsidR="00C7367A" w:rsidRPr="00B5294F">
        <w:rPr>
          <w:rFonts w:ascii="Times New Roman" w:hAnsi="Times New Roman" w:cs="Times New Roman"/>
          <w:sz w:val="28"/>
          <w:szCs w:val="28"/>
        </w:rPr>
        <w:t xml:space="preserve">.  </w:t>
      </w:r>
      <w:r w:rsidRPr="00B5294F">
        <w:rPr>
          <w:rFonts w:ascii="Times New Roman" w:hAnsi="Times New Roman" w:cs="Times New Roman"/>
          <w:sz w:val="28"/>
          <w:szCs w:val="28"/>
        </w:rPr>
        <w:t>Политехнический подход к образованию</w:t>
      </w:r>
      <w:r w:rsidR="00B5294F" w:rsidRPr="00B5294F">
        <w:rPr>
          <w:rFonts w:ascii="Times New Roman" w:hAnsi="Times New Roman" w:cs="Times New Roman"/>
          <w:sz w:val="28"/>
          <w:szCs w:val="28"/>
        </w:rPr>
        <w:t xml:space="preserve"> </w:t>
      </w:r>
      <w:r w:rsidR="00B27E27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B5294F">
        <w:rPr>
          <w:rFonts w:ascii="Times New Roman" w:hAnsi="Times New Roman" w:cs="Times New Roman"/>
          <w:sz w:val="28"/>
          <w:szCs w:val="28"/>
        </w:rPr>
        <w:t>на уроках технологии</w:t>
      </w:r>
      <w:r w:rsidR="00B27E27">
        <w:rPr>
          <w:rFonts w:ascii="Times New Roman" w:hAnsi="Times New Roman" w:cs="Times New Roman"/>
          <w:sz w:val="28"/>
          <w:szCs w:val="28"/>
        </w:rPr>
        <w:t xml:space="preserve"> и </w:t>
      </w:r>
      <w:r w:rsidR="00B5294F" w:rsidRPr="00B5294F">
        <w:rPr>
          <w:rFonts w:ascii="Times New Roman" w:hAnsi="Times New Roman" w:cs="Times New Roman"/>
          <w:sz w:val="28"/>
          <w:szCs w:val="28"/>
        </w:rPr>
        <w:t xml:space="preserve">изобразительного искусства </w:t>
      </w:r>
      <w:r w:rsidRPr="00B5294F">
        <w:rPr>
          <w:rFonts w:ascii="Times New Roman" w:hAnsi="Times New Roman" w:cs="Times New Roman"/>
          <w:sz w:val="28"/>
          <w:szCs w:val="28"/>
        </w:rPr>
        <w:t>в начальной школе.</w:t>
      </w:r>
    </w:p>
    <w:p w:rsidR="00C41E14" w:rsidRP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3. Формирование УУД на уроках технологии</w:t>
      </w:r>
      <w:r w:rsidR="00B27E27">
        <w:rPr>
          <w:rFonts w:ascii="Times New Roman" w:hAnsi="Times New Roman" w:cs="Times New Roman"/>
          <w:sz w:val="28"/>
          <w:szCs w:val="28"/>
        </w:rPr>
        <w:t xml:space="preserve"> и изобразительного искусства </w:t>
      </w:r>
      <w:r w:rsidRPr="00B5294F">
        <w:rPr>
          <w:rFonts w:ascii="Times New Roman" w:hAnsi="Times New Roman" w:cs="Times New Roman"/>
          <w:sz w:val="28"/>
          <w:szCs w:val="28"/>
        </w:rPr>
        <w:t>в начальной школе</w:t>
      </w:r>
      <w:r w:rsidR="005756F7" w:rsidRPr="00B5294F">
        <w:rPr>
          <w:rFonts w:ascii="Times New Roman" w:hAnsi="Times New Roman" w:cs="Times New Roman"/>
          <w:sz w:val="28"/>
          <w:szCs w:val="28"/>
        </w:rPr>
        <w:t xml:space="preserve"> (регулятивные УУД, личностные УУД, познавательные УУД, коммуникативные УУД)</w:t>
      </w:r>
    </w:p>
    <w:p w:rsidR="00C7367A" w:rsidRP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4</w:t>
      </w:r>
      <w:r w:rsidR="00B5294F" w:rsidRPr="00B5294F">
        <w:rPr>
          <w:rFonts w:ascii="Times New Roman" w:hAnsi="Times New Roman" w:cs="Times New Roman"/>
          <w:sz w:val="28"/>
          <w:szCs w:val="28"/>
        </w:rPr>
        <w:t>.  Методы,</w:t>
      </w:r>
      <w:r w:rsidR="006331E7">
        <w:rPr>
          <w:rFonts w:ascii="Times New Roman" w:hAnsi="Times New Roman" w:cs="Times New Roman"/>
          <w:sz w:val="28"/>
          <w:szCs w:val="28"/>
        </w:rPr>
        <w:t xml:space="preserve"> используемые на уроках </w:t>
      </w:r>
      <w:r w:rsidR="006331E7" w:rsidRPr="00B5294F">
        <w:rPr>
          <w:rFonts w:ascii="Times New Roman" w:hAnsi="Times New Roman" w:cs="Times New Roman"/>
          <w:sz w:val="28"/>
          <w:szCs w:val="28"/>
        </w:rPr>
        <w:t>технологии и изобразительного искусства</w:t>
      </w:r>
      <w:r w:rsidR="00B5294F" w:rsidRPr="00B5294F">
        <w:rPr>
          <w:rFonts w:ascii="Times New Roman" w:hAnsi="Times New Roman" w:cs="Times New Roman"/>
          <w:sz w:val="28"/>
          <w:szCs w:val="28"/>
        </w:rPr>
        <w:t xml:space="preserve"> </w:t>
      </w:r>
      <w:r w:rsidR="006331E7">
        <w:rPr>
          <w:rFonts w:ascii="Times New Roman" w:hAnsi="Times New Roman" w:cs="Times New Roman"/>
          <w:sz w:val="28"/>
          <w:szCs w:val="28"/>
        </w:rPr>
        <w:t>в начальной школе.</w:t>
      </w:r>
    </w:p>
    <w:p w:rsidR="006331E7" w:rsidRPr="00B5294F" w:rsidRDefault="00C41E14" w:rsidP="006331E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5</w:t>
      </w:r>
      <w:r w:rsidR="00C7367A" w:rsidRPr="00B5294F">
        <w:rPr>
          <w:rFonts w:ascii="Times New Roman" w:hAnsi="Times New Roman" w:cs="Times New Roman"/>
          <w:sz w:val="28"/>
          <w:szCs w:val="28"/>
        </w:rPr>
        <w:t xml:space="preserve">.  </w:t>
      </w:r>
      <w:r w:rsidR="006331E7">
        <w:rPr>
          <w:rFonts w:ascii="Times New Roman" w:hAnsi="Times New Roman" w:cs="Times New Roman"/>
          <w:sz w:val="28"/>
          <w:szCs w:val="28"/>
        </w:rPr>
        <w:t xml:space="preserve">Структура урока </w:t>
      </w:r>
      <w:r w:rsidR="006331E7" w:rsidRPr="00B5294F">
        <w:rPr>
          <w:rFonts w:ascii="Times New Roman" w:hAnsi="Times New Roman" w:cs="Times New Roman"/>
          <w:sz w:val="28"/>
          <w:szCs w:val="28"/>
        </w:rPr>
        <w:t>технологии в начальной школе.</w:t>
      </w:r>
    </w:p>
    <w:p w:rsidR="00C7367A" w:rsidRPr="00B5294F" w:rsidRDefault="006331E7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Структура урока</w:t>
      </w:r>
      <w:r w:rsidRPr="00B5294F">
        <w:rPr>
          <w:rFonts w:ascii="Times New Roman" w:hAnsi="Times New Roman" w:cs="Times New Roman"/>
          <w:sz w:val="28"/>
          <w:szCs w:val="28"/>
        </w:rPr>
        <w:t xml:space="preserve"> изобразительного искусства в начальной школе.</w:t>
      </w:r>
    </w:p>
    <w:p w:rsidR="00C7367A" w:rsidRPr="00B5294F" w:rsidRDefault="006331E7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7367A" w:rsidRPr="00B5294F">
        <w:rPr>
          <w:rFonts w:ascii="Times New Roman" w:hAnsi="Times New Roman" w:cs="Times New Roman"/>
          <w:sz w:val="28"/>
          <w:szCs w:val="28"/>
        </w:rPr>
        <w:t xml:space="preserve">. Связь уроков </w:t>
      </w:r>
      <w:r w:rsidR="00C41E14" w:rsidRPr="00B5294F">
        <w:rPr>
          <w:rFonts w:ascii="Times New Roman" w:hAnsi="Times New Roman" w:cs="Times New Roman"/>
          <w:sz w:val="28"/>
          <w:szCs w:val="28"/>
        </w:rPr>
        <w:t>технологии</w:t>
      </w:r>
      <w:r w:rsidR="00B5294F" w:rsidRPr="00B5294F">
        <w:rPr>
          <w:rFonts w:ascii="Times New Roman" w:hAnsi="Times New Roman" w:cs="Times New Roman"/>
          <w:sz w:val="28"/>
          <w:szCs w:val="28"/>
        </w:rPr>
        <w:t xml:space="preserve"> и изобразительного искусства</w:t>
      </w:r>
      <w:r w:rsidR="00C7367A" w:rsidRPr="00B5294F">
        <w:rPr>
          <w:rFonts w:ascii="Times New Roman" w:hAnsi="Times New Roman" w:cs="Times New Roman"/>
          <w:sz w:val="28"/>
          <w:szCs w:val="28"/>
        </w:rPr>
        <w:t xml:space="preserve"> с другими предметами.</w:t>
      </w:r>
    </w:p>
    <w:p w:rsidR="00C7367A" w:rsidRPr="00B5294F" w:rsidRDefault="006331E7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367A" w:rsidRPr="00B5294F">
        <w:rPr>
          <w:rFonts w:ascii="Times New Roman" w:hAnsi="Times New Roman" w:cs="Times New Roman"/>
          <w:sz w:val="28"/>
          <w:szCs w:val="28"/>
        </w:rPr>
        <w:t>. Фор</w:t>
      </w:r>
      <w:r w:rsidR="00B27E27">
        <w:rPr>
          <w:rFonts w:ascii="Times New Roman" w:hAnsi="Times New Roman" w:cs="Times New Roman"/>
          <w:sz w:val="28"/>
          <w:szCs w:val="28"/>
        </w:rPr>
        <w:t xml:space="preserve">мы организации работы учащихся </w:t>
      </w:r>
      <w:r w:rsidR="00C7367A" w:rsidRPr="00B5294F"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="00C41E14" w:rsidRPr="00B5294F">
        <w:rPr>
          <w:rFonts w:ascii="Times New Roman" w:hAnsi="Times New Roman" w:cs="Times New Roman"/>
          <w:sz w:val="28"/>
          <w:szCs w:val="28"/>
        </w:rPr>
        <w:t>технологии</w:t>
      </w:r>
      <w:r w:rsidR="00B5294F" w:rsidRPr="00B5294F">
        <w:rPr>
          <w:rFonts w:ascii="Times New Roman" w:hAnsi="Times New Roman" w:cs="Times New Roman"/>
          <w:sz w:val="28"/>
          <w:szCs w:val="28"/>
        </w:rPr>
        <w:t xml:space="preserve"> и изобразительного искусства </w:t>
      </w:r>
      <w:r w:rsidR="00C41E14" w:rsidRPr="00B5294F">
        <w:rPr>
          <w:rFonts w:ascii="Times New Roman" w:hAnsi="Times New Roman" w:cs="Times New Roman"/>
          <w:sz w:val="28"/>
          <w:szCs w:val="28"/>
        </w:rPr>
        <w:t>в начальной школе</w:t>
      </w:r>
      <w:r w:rsidR="00C7367A" w:rsidRPr="00B5294F">
        <w:rPr>
          <w:rFonts w:ascii="Times New Roman" w:hAnsi="Times New Roman" w:cs="Times New Roman"/>
          <w:sz w:val="28"/>
          <w:szCs w:val="28"/>
        </w:rPr>
        <w:t>.</w:t>
      </w:r>
    </w:p>
    <w:p w:rsidR="00C7367A" w:rsidRPr="00B5294F" w:rsidRDefault="006331E7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7367A" w:rsidRPr="00B5294F">
        <w:rPr>
          <w:rFonts w:ascii="Times New Roman" w:hAnsi="Times New Roman" w:cs="Times New Roman"/>
          <w:sz w:val="28"/>
          <w:szCs w:val="28"/>
        </w:rPr>
        <w:t>.</w:t>
      </w:r>
      <w:r w:rsidR="00B5294F">
        <w:rPr>
          <w:rFonts w:ascii="Times New Roman" w:hAnsi="Times New Roman" w:cs="Times New Roman"/>
          <w:sz w:val="28"/>
          <w:szCs w:val="28"/>
        </w:rPr>
        <w:t xml:space="preserve"> </w:t>
      </w:r>
      <w:r w:rsidR="00C7367A" w:rsidRPr="00B5294F">
        <w:rPr>
          <w:rFonts w:ascii="Times New Roman" w:hAnsi="Times New Roman" w:cs="Times New Roman"/>
          <w:sz w:val="28"/>
          <w:szCs w:val="28"/>
        </w:rPr>
        <w:t>Рассказ на уроках технологии</w:t>
      </w:r>
      <w:r w:rsidR="00B5294F">
        <w:rPr>
          <w:rFonts w:ascii="Times New Roman" w:hAnsi="Times New Roman" w:cs="Times New Roman"/>
          <w:sz w:val="28"/>
          <w:szCs w:val="28"/>
        </w:rPr>
        <w:t xml:space="preserve"> и </w:t>
      </w:r>
      <w:r w:rsidR="00B5294F" w:rsidRPr="00B5294F">
        <w:rPr>
          <w:rFonts w:ascii="Times New Roman" w:hAnsi="Times New Roman" w:cs="Times New Roman"/>
          <w:sz w:val="28"/>
          <w:szCs w:val="28"/>
        </w:rPr>
        <w:t>изобразительного искусства</w:t>
      </w:r>
      <w:r w:rsidR="00C7367A" w:rsidRPr="00B5294F">
        <w:rPr>
          <w:rFonts w:ascii="Times New Roman" w:hAnsi="Times New Roman" w:cs="Times New Roman"/>
          <w:sz w:val="28"/>
          <w:szCs w:val="28"/>
        </w:rPr>
        <w:t>. Принципы построения рассказа.</w:t>
      </w:r>
    </w:p>
    <w:p w:rsid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10</w:t>
      </w:r>
      <w:r w:rsidR="00C7367A" w:rsidRPr="00B5294F">
        <w:rPr>
          <w:rFonts w:ascii="Times New Roman" w:hAnsi="Times New Roman" w:cs="Times New Roman"/>
          <w:sz w:val="28"/>
          <w:szCs w:val="28"/>
        </w:rPr>
        <w:t>. Инструктаж. Роль инструктажа на уроках</w:t>
      </w:r>
      <w:r w:rsidR="00B5294F">
        <w:rPr>
          <w:rFonts w:ascii="Times New Roman" w:hAnsi="Times New Roman" w:cs="Times New Roman"/>
          <w:sz w:val="28"/>
          <w:szCs w:val="28"/>
        </w:rPr>
        <w:t>.</w:t>
      </w:r>
    </w:p>
    <w:p w:rsidR="00C41E14" w:rsidRP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11</w:t>
      </w:r>
      <w:r w:rsidR="00C7367A" w:rsidRPr="00B5294F">
        <w:rPr>
          <w:rFonts w:ascii="Times New Roman" w:hAnsi="Times New Roman" w:cs="Times New Roman"/>
          <w:sz w:val="28"/>
          <w:szCs w:val="28"/>
        </w:rPr>
        <w:t>. Беседа. Роль беседы в проведении</w:t>
      </w:r>
      <w:r w:rsidR="00B5294F">
        <w:rPr>
          <w:rFonts w:ascii="Times New Roman" w:hAnsi="Times New Roman" w:cs="Times New Roman"/>
          <w:sz w:val="28"/>
          <w:szCs w:val="28"/>
        </w:rPr>
        <w:t xml:space="preserve"> уроков </w:t>
      </w:r>
      <w:r w:rsidRPr="00B5294F">
        <w:rPr>
          <w:rFonts w:ascii="Times New Roman" w:hAnsi="Times New Roman" w:cs="Times New Roman"/>
          <w:sz w:val="28"/>
          <w:szCs w:val="28"/>
        </w:rPr>
        <w:t>начальной школе.</w:t>
      </w:r>
    </w:p>
    <w:p w:rsidR="00AB7614" w:rsidRPr="00B5294F" w:rsidRDefault="00AB76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1</w:t>
      </w:r>
      <w:r w:rsidR="00C41E14" w:rsidRPr="00B5294F">
        <w:rPr>
          <w:rFonts w:ascii="Times New Roman" w:hAnsi="Times New Roman" w:cs="Times New Roman"/>
          <w:sz w:val="28"/>
          <w:szCs w:val="28"/>
        </w:rPr>
        <w:t>2</w:t>
      </w:r>
      <w:r w:rsidRPr="00B5294F">
        <w:rPr>
          <w:rFonts w:ascii="Times New Roman" w:hAnsi="Times New Roman" w:cs="Times New Roman"/>
          <w:sz w:val="28"/>
          <w:szCs w:val="28"/>
        </w:rPr>
        <w:t>. Складывание и сгибание бумаги. Искусство оригами. Правила работы в технике оригами. Искусство оригами в начальной школе.</w:t>
      </w:r>
    </w:p>
    <w:p w:rsidR="00C7367A" w:rsidRPr="00B5294F" w:rsidRDefault="00C7367A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1</w:t>
      </w:r>
      <w:r w:rsidR="00C41E14" w:rsidRPr="00B5294F">
        <w:rPr>
          <w:rFonts w:ascii="Times New Roman" w:hAnsi="Times New Roman" w:cs="Times New Roman"/>
          <w:sz w:val="28"/>
          <w:szCs w:val="28"/>
        </w:rPr>
        <w:t>3</w:t>
      </w:r>
      <w:r w:rsidRPr="00B5294F">
        <w:rPr>
          <w:rFonts w:ascii="Times New Roman" w:hAnsi="Times New Roman" w:cs="Times New Roman"/>
          <w:sz w:val="28"/>
          <w:szCs w:val="28"/>
        </w:rPr>
        <w:t>.</w:t>
      </w:r>
      <w:r w:rsidR="006331E7">
        <w:rPr>
          <w:rFonts w:ascii="Times New Roman" w:hAnsi="Times New Roman" w:cs="Times New Roman"/>
          <w:sz w:val="28"/>
          <w:szCs w:val="28"/>
        </w:rPr>
        <w:t xml:space="preserve">   </w:t>
      </w:r>
      <w:r w:rsidR="00AB7614" w:rsidRPr="00B5294F">
        <w:rPr>
          <w:rFonts w:ascii="Times New Roman" w:hAnsi="Times New Roman" w:cs="Times New Roman"/>
          <w:sz w:val="28"/>
          <w:szCs w:val="28"/>
        </w:rPr>
        <w:t>Обработка бумаги и картона. Резание бумаги. Приемы вырезания.</w:t>
      </w:r>
    </w:p>
    <w:p w:rsidR="00AB7614" w:rsidRPr="00B5294F" w:rsidRDefault="00AB76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1</w:t>
      </w:r>
      <w:r w:rsidR="00C41E14" w:rsidRPr="00B5294F">
        <w:rPr>
          <w:rFonts w:ascii="Times New Roman" w:hAnsi="Times New Roman" w:cs="Times New Roman"/>
          <w:sz w:val="28"/>
          <w:szCs w:val="28"/>
        </w:rPr>
        <w:t>4</w:t>
      </w:r>
      <w:r w:rsidRPr="00B5294F">
        <w:rPr>
          <w:rFonts w:ascii="Times New Roman" w:hAnsi="Times New Roman" w:cs="Times New Roman"/>
          <w:sz w:val="28"/>
          <w:szCs w:val="28"/>
        </w:rPr>
        <w:t>. Работа с бумагой и картоном. Аппликационные работы. Виды аппликационных работ.</w:t>
      </w:r>
    </w:p>
    <w:p w:rsidR="00C7367A" w:rsidRPr="007407D1" w:rsidRDefault="00773BAB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407D1">
        <w:rPr>
          <w:rFonts w:ascii="Times New Roman" w:hAnsi="Times New Roman" w:cs="Times New Roman"/>
          <w:sz w:val="28"/>
          <w:szCs w:val="28"/>
        </w:rPr>
        <w:t>15</w:t>
      </w:r>
      <w:r w:rsidR="00C7367A" w:rsidRPr="007407D1">
        <w:rPr>
          <w:rFonts w:ascii="Times New Roman" w:hAnsi="Times New Roman" w:cs="Times New Roman"/>
          <w:sz w:val="28"/>
          <w:szCs w:val="28"/>
        </w:rPr>
        <w:t xml:space="preserve">. </w:t>
      </w:r>
      <w:r w:rsidR="006331E7" w:rsidRPr="007407D1">
        <w:rPr>
          <w:rFonts w:ascii="Times New Roman" w:hAnsi="Times New Roman" w:cs="Times New Roman"/>
          <w:sz w:val="28"/>
          <w:szCs w:val="28"/>
        </w:rPr>
        <w:t>Методы и приемы формирования графических умений школьников</w:t>
      </w:r>
    </w:p>
    <w:p w:rsidR="00C7367A" w:rsidRPr="007407D1" w:rsidRDefault="00C7367A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407D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73BAB" w:rsidRPr="007407D1">
        <w:rPr>
          <w:rFonts w:ascii="Times New Roman" w:hAnsi="Times New Roman" w:cs="Times New Roman"/>
          <w:sz w:val="28"/>
          <w:szCs w:val="28"/>
        </w:rPr>
        <w:t>6</w:t>
      </w:r>
      <w:r w:rsidRPr="007407D1">
        <w:rPr>
          <w:rFonts w:ascii="Times New Roman" w:hAnsi="Times New Roman" w:cs="Times New Roman"/>
          <w:sz w:val="28"/>
          <w:szCs w:val="28"/>
        </w:rPr>
        <w:t xml:space="preserve">. </w:t>
      </w:r>
      <w:r w:rsidR="006331E7" w:rsidRPr="007407D1">
        <w:rPr>
          <w:rFonts w:ascii="Times New Roman" w:hAnsi="Times New Roman" w:cs="Times New Roman"/>
          <w:sz w:val="28"/>
          <w:szCs w:val="28"/>
        </w:rPr>
        <w:t>Программное содержание и методика работы на уроках рисования с натуры в 1-4классах.</w:t>
      </w:r>
    </w:p>
    <w:p w:rsidR="00AB7614" w:rsidRPr="007407D1" w:rsidRDefault="00AB76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407D1">
        <w:rPr>
          <w:rFonts w:ascii="Times New Roman" w:hAnsi="Times New Roman" w:cs="Times New Roman"/>
          <w:sz w:val="28"/>
          <w:szCs w:val="28"/>
        </w:rPr>
        <w:t>1</w:t>
      </w:r>
      <w:r w:rsidR="00773BAB" w:rsidRPr="007407D1">
        <w:rPr>
          <w:rFonts w:ascii="Times New Roman" w:hAnsi="Times New Roman" w:cs="Times New Roman"/>
          <w:sz w:val="28"/>
          <w:szCs w:val="28"/>
        </w:rPr>
        <w:t>7</w:t>
      </w:r>
      <w:r w:rsidRPr="007407D1">
        <w:rPr>
          <w:rFonts w:ascii="Times New Roman" w:hAnsi="Times New Roman" w:cs="Times New Roman"/>
          <w:sz w:val="28"/>
          <w:szCs w:val="28"/>
        </w:rPr>
        <w:t xml:space="preserve">. </w:t>
      </w:r>
      <w:r w:rsidR="00773BAB" w:rsidRPr="007407D1">
        <w:rPr>
          <w:rFonts w:ascii="Times New Roman" w:hAnsi="Times New Roman" w:cs="Times New Roman"/>
          <w:sz w:val="28"/>
          <w:szCs w:val="28"/>
        </w:rPr>
        <w:t>Рисование тел вращения</w:t>
      </w:r>
      <w:r w:rsidRPr="007407D1">
        <w:rPr>
          <w:rFonts w:ascii="Times New Roman" w:hAnsi="Times New Roman" w:cs="Times New Roman"/>
          <w:sz w:val="28"/>
          <w:szCs w:val="28"/>
        </w:rPr>
        <w:t>.</w:t>
      </w:r>
    </w:p>
    <w:p w:rsidR="00773BAB" w:rsidRPr="00B5294F" w:rsidRDefault="00773BAB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B5294F">
        <w:rPr>
          <w:rFonts w:ascii="Times New Roman" w:hAnsi="Times New Roman" w:cs="Times New Roman"/>
          <w:sz w:val="28"/>
          <w:szCs w:val="28"/>
        </w:rPr>
        <w:t>Классификация текстильных волокон.</w:t>
      </w:r>
    </w:p>
    <w:p w:rsidR="00AB7614" w:rsidRPr="00B5294F" w:rsidRDefault="00AB76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1</w:t>
      </w:r>
      <w:r w:rsidR="00C41E14" w:rsidRPr="00B5294F">
        <w:rPr>
          <w:rFonts w:ascii="Times New Roman" w:hAnsi="Times New Roman" w:cs="Times New Roman"/>
          <w:sz w:val="28"/>
          <w:szCs w:val="28"/>
        </w:rPr>
        <w:t>9</w:t>
      </w:r>
      <w:r w:rsidRPr="00B5294F">
        <w:rPr>
          <w:rFonts w:ascii="Times New Roman" w:hAnsi="Times New Roman" w:cs="Times New Roman"/>
          <w:sz w:val="28"/>
          <w:szCs w:val="28"/>
        </w:rPr>
        <w:t>. Работы из текстильных волокон в начальной школе.</w:t>
      </w:r>
    </w:p>
    <w:p w:rsidR="00AB7614" w:rsidRPr="00B5294F" w:rsidRDefault="00C41E14" w:rsidP="00B5294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5294F">
        <w:rPr>
          <w:rFonts w:ascii="Times New Roman" w:hAnsi="Times New Roman" w:cs="Times New Roman"/>
          <w:sz w:val="28"/>
          <w:szCs w:val="28"/>
        </w:rPr>
        <w:t>20</w:t>
      </w:r>
      <w:r w:rsidR="00AB7614" w:rsidRPr="00B5294F">
        <w:rPr>
          <w:rFonts w:ascii="Times New Roman" w:hAnsi="Times New Roman" w:cs="Times New Roman"/>
          <w:sz w:val="28"/>
          <w:szCs w:val="28"/>
        </w:rPr>
        <w:t xml:space="preserve">.Обработка текстильных волокон. Прядение. </w:t>
      </w:r>
    </w:p>
    <w:p w:rsidR="00AB7614" w:rsidRDefault="00C41E14" w:rsidP="00C7367A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</w:t>
      </w:r>
      <w:r w:rsidR="00AB7614">
        <w:rPr>
          <w:rFonts w:ascii="Times New Roman" w:hAnsi="Times New Roman" w:cs="Times New Roman"/>
          <w:sz w:val="28"/>
        </w:rPr>
        <w:t xml:space="preserve">. Производство нитей. </w:t>
      </w:r>
      <w:r w:rsidR="005413F1">
        <w:rPr>
          <w:rFonts w:ascii="Times New Roman" w:hAnsi="Times New Roman" w:cs="Times New Roman"/>
          <w:sz w:val="28"/>
        </w:rPr>
        <w:t>Виды нитей.</w:t>
      </w:r>
    </w:p>
    <w:p w:rsidR="005413F1" w:rsidRDefault="005413F1" w:rsidP="00C7367A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.Работы из нитей в начальной школе. Виды.</w:t>
      </w:r>
    </w:p>
    <w:p w:rsidR="005413F1" w:rsidRDefault="005413F1" w:rsidP="005413F1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</w:t>
      </w:r>
      <w:r w:rsidRPr="00C7367A">
        <w:rPr>
          <w:rFonts w:ascii="Times New Roman" w:hAnsi="Times New Roman" w:cs="Times New Roman"/>
          <w:sz w:val="28"/>
        </w:rPr>
        <w:t>Ткачество. Виды ткацких переплетений. Влияние тип</w:t>
      </w:r>
      <w:r>
        <w:rPr>
          <w:rFonts w:ascii="Times New Roman" w:hAnsi="Times New Roman" w:cs="Times New Roman"/>
          <w:sz w:val="28"/>
        </w:rPr>
        <w:t>а переплетения на свойства тканей</w:t>
      </w:r>
      <w:r w:rsidRPr="00C7367A">
        <w:rPr>
          <w:rFonts w:ascii="Times New Roman" w:hAnsi="Times New Roman" w:cs="Times New Roman"/>
          <w:sz w:val="28"/>
        </w:rPr>
        <w:t>.</w:t>
      </w:r>
    </w:p>
    <w:p w:rsidR="005413F1" w:rsidRPr="00C7367A" w:rsidRDefault="005413F1" w:rsidP="005413F1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 Отделка тканей.</w:t>
      </w:r>
      <w:r w:rsidR="00773BAB" w:rsidRPr="00773BAB">
        <w:rPr>
          <w:rFonts w:ascii="Times New Roman" w:hAnsi="Times New Roman" w:cs="Times New Roman"/>
          <w:sz w:val="28"/>
        </w:rPr>
        <w:t xml:space="preserve"> </w:t>
      </w:r>
      <w:r w:rsidR="00773BAB" w:rsidRPr="00C7367A">
        <w:rPr>
          <w:rFonts w:ascii="Times New Roman" w:hAnsi="Times New Roman" w:cs="Times New Roman"/>
          <w:sz w:val="28"/>
        </w:rPr>
        <w:t>Свойства тканей.</w:t>
      </w:r>
      <w:r w:rsidR="00773BAB" w:rsidRPr="00773BAB">
        <w:rPr>
          <w:rFonts w:ascii="Times New Roman" w:hAnsi="Times New Roman" w:cs="Times New Roman"/>
          <w:sz w:val="28"/>
        </w:rPr>
        <w:t xml:space="preserve"> </w:t>
      </w:r>
      <w:r w:rsidR="00773BAB">
        <w:rPr>
          <w:rFonts w:ascii="Times New Roman" w:hAnsi="Times New Roman" w:cs="Times New Roman"/>
          <w:sz w:val="28"/>
        </w:rPr>
        <w:t>Ассортимент тканей.</w:t>
      </w:r>
    </w:p>
    <w:p w:rsidR="007407D1" w:rsidRDefault="005413F1" w:rsidP="007407D1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</w:t>
      </w:r>
      <w:r w:rsidR="007407D1" w:rsidRPr="007407D1">
        <w:rPr>
          <w:rFonts w:ascii="Times New Roman" w:hAnsi="Times New Roman" w:cs="Times New Roman"/>
          <w:sz w:val="28"/>
        </w:rPr>
        <w:t xml:space="preserve"> </w:t>
      </w:r>
      <w:r w:rsidR="007407D1">
        <w:rPr>
          <w:rFonts w:ascii="Times New Roman" w:hAnsi="Times New Roman" w:cs="Times New Roman"/>
          <w:sz w:val="28"/>
        </w:rPr>
        <w:t>Обработка ткани. Работы из ткани в начальной школе. Виды.</w:t>
      </w:r>
    </w:p>
    <w:p w:rsidR="007407D1" w:rsidRPr="00C7367A" w:rsidRDefault="005413F1" w:rsidP="007407D1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.</w:t>
      </w:r>
      <w:r w:rsidR="007407D1" w:rsidRPr="007407D1">
        <w:rPr>
          <w:rFonts w:ascii="Times New Roman" w:hAnsi="Times New Roman" w:cs="Times New Roman"/>
          <w:sz w:val="28"/>
        </w:rPr>
        <w:t xml:space="preserve"> </w:t>
      </w:r>
      <w:r w:rsidR="007407D1" w:rsidRPr="00C7367A">
        <w:rPr>
          <w:rFonts w:ascii="Times New Roman" w:hAnsi="Times New Roman" w:cs="Times New Roman"/>
          <w:sz w:val="28"/>
        </w:rPr>
        <w:t>Виды швов. Подготовка к шитью. Правила техники безопасности при работе с   тканью.</w:t>
      </w:r>
    </w:p>
    <w:p w:rsidR="007407D1" w:rsidRDefault="005413F1" w:rsidP="007407D1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.</w:t>
      </w:r>
      <w:r w:rsidR="007407D1" w:rsidRPr="007407D1">
        <w:rPr>
          <w:rFonts w:ascii="Times New Roman" w:hAnsi="Times New Roman" w:cs="Times New Roman"/>
          <w:sz w:val="28"/>
        </w:rPr>
        <w:t xml:space="preserve"> </w:t>
      </w:r>
      <w:r w:rsidR="007407D1" w:rsidRPr="00C7367A">
        <w:rPr>
          <w:rFonts w:ascii="Times New Roman" w:hAnsi="Times New Roman" w:cs="Times New Roman"/>
          <w:sz w:val="28"/>
        </w:rPr>
        <w:t>Методика объяснения младшим школьникам технологии выполнения ручных швов.</w:t>
      </w:r>
    </w:p>
    <w:p w:rsidR="005413F1" w:rsidRPr="007407D1" w:rsidRDefault="005413F1" w:rsidP="005413F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C41E14">
        <w:rPr>
          <w:rFonts w:ascii="Times New Roman" w:hAnsi="Times New Roman" w:cs="Times New Roman"/>
          <w:sz w:val="28"/>
        </w:rPr>
        <w:t>8</w:t>
      </w:r>
      <w:r w:rsidR="007407D1" w:rsidRPr="007407D1">
        <w:rPr>
          <w:rFonts w:ascii="Times New Roman" w:hAnsi="Times New Roman" w:cs="Times New Roman"/>
          <w:sz w:val="28"/>
          <w:szCs w:val="28"/>
        </w:rPr>
        <w:t>. Ознакомление учащихся с правилами наглядной перспективы</w:t>
      </w:r>
    </w:p>
    <w:p w:rsidR="00061B48" w:rsidRPr="007407D1" w:rsidRDefault="005413F1" w:rsidP="00C7367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407D1">
        <w:rPr>
          <w:rFonts w:ascii="Times New Roman" w:hAnsi="Times New Roman" w:cs="Times New Roman"/>
          <w:sz w:val="28"/>
          <w:szCs w:val="28"/>
        </w:rPr>
        <w:t>2</w:t>
      </w:r>
      <w:r w:rsidR="00C41E14" w:rsidRPr="007407D1">
        <w:rPr>
          <w:rFonts w:ascii="Times New Roman" w:hAnsi="Times New Roman" w:cs="Times New Roman"/>
          <w:sz w:val="28"/>
          <w:szCs w:val="28"/>
        </w:rPr>
        <w:t>9</w:t>
      </w:r>
      <w:r w:rsidR="007407D1" w:rsidRPr="007407D1">
        <w:rPr>
          <w:rFonts w:ascii="Times New Roman" w:hAnsi="Times New Roman" w:cs="Times New Roman"/>
          <w:sz w:val="28"/>
          <w:szCs w:val="28"/>
        </w:rPr>
        <w:t>. Методика обучения рисованию натюрморта</w:t>
      </w:r>
    </w:p>
    <w:p w:rsidR="008B05DA" w:rsidRDefault="00C41E14" w:rsidP="00061B48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</w:t>
      </w:r>
      <w:r w:rsidR="005413F1">
        <w:rPr>
          <w:rFonts w:ascii="Times New Roman" w:hAnsi="Times New Roman" w:cs="Times New Roman"/>
          <w:sz w:val="28"/>
        </w:rPr>
        <w:t xml:space="preserve">. Техника </w:t>
      </w:r>
      <w:proofErr w:type="spellStart"/>
      <w:r w:rsidR="005413F1">
        <w:rPr>
          <w:rFonts w:ascii="Times New Roman" w:hAnsi="Times New Roman" w:cs="Times New Roman"/>
          <w:sz w:val="28"/>
        </w:rPr>
        <w:t>изонити</w:t>
      </w:r>
      <w:proofErr w:type="spellEnd"/>
      <w:r w:rsidR="005413F1">
        <w:rPr>
          <w:rFonts w:ascii="Times New Roman" w:hAnsi="Times New Roman" w:cs="Times New Roman"/>
          <w:sz w:val="28"/>
        </w:rPr>
        <w:t>. Правила заполнения угла.</w:t>
      </w:r>
      <w:r w:rsidR="00061B48">
        <w:rPr>
          <w:rFonts w:ascii="Times New Roman" w:hAnsi="Times New Roman" w:cs="Times New Roman"/>
          <w:sz w:val="28"/>
        </w:rPr>
        <w:t xml:space="preserve"> Правила заполнения окружности.</w:t>
      </w:r>
    </w:p>
    <w:p w:rsidR="00524B3C" w:rsidRDefault="00524B3C" w:rsidP="00061B48">
      <w:pPr>
        <w:spacing w:after="0" w:line="240" w:lineRule="atLeast"/>
        <w:rPr>
          <w:rFonts w:ascii="Times New Roman" w:hAnsi="Times New Roman" w:cs="Times New Roman"/>
          <w:sz w:val="28"/>
        </w:rPr>
      </w:pPr>
    </w:p>
    <w:p w:rsidR="00AE5DC2" w:rsidRDefault="00AE5DC2" w:rsidP="00061B48">
      <w:pPr>
        <w:spacing w:after="0" w:line="240" w:lineRule="atLeast"/>
        <w:rPr>
          <w:rFonts w:ascii="Times New Roman" w:hAnsi="Times New Roman" w:cs="Times New Roman"/>
          <w:sz w:val="28"/>
        </w:rPr>
      </w:pPr>
    </w:p>
    <w:p w:rsidR="00524B3C" w:rsidRDefault="00524B3C" w:rsidP="00524B3C">
      <w:pPr>
        <w:pStyle w:val="a9"/>
        <w:spacing w:after="0"/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</w:pPr>
      <w:r w:rsidRPr="0081189F"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  <w:t>ПРАКТИЧЕСКИЕ ЗАДАНИЯ</w:t>
      </w:r>
    </w:p>
    <w:p w:rsidR="00F6435A" w:rsidRPr="0081189F" w:rsidRDefault="00F6435A" w:rsidP="00524B3C">
      <w:pPr>
        <w:pStyle w:val="a9"/>
        <w:spacing w:after="0"/>
        <w:rPr>
          <w:rFonts w:ascii="Times New Roman" w:eastAsia="Andale Sans UI" w:hAnsi="Times New Roman" w:cs="Tahoma"/>
          <w:b/>
          <w:kern w:val="3"/>
          <w:sz w:val="28"/>
          <w:szCs w:val="28"/>
          <w:u w:val="single"/>
          <w:lang w:eastAsia="ja-JP" w:bidi="fa-IR"/>
        </w:rPr>
      </w:pPr>
    </w:p>
    <w:p w:rsidR="00524B3C" w:rsidRDefault="005618F0" w:rsidP="00061B48">
      <w:pPr>
        <w:spacing w:after="0" w:line="24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Составить фрагменты уроков по темам:</w:t>
      </w:r>
    </w:p>
    <w:p w:rsidR="007407D1" w:rsidRDefault="007407D1" w:rsidP="00061B48">
      <w:pPr>
        <w:spacing w:after="0" w:line="240" w:lineRule="atLeast"/>
        <w:rPr>
          <w:rFonts w:ascii="Times New Roman" w:hAnsi="Times New Roman" w:cs="Times New Roman"/>
          <w:sz w:val="28"/>
        </w:rPr>
      </w:pPr>
    </w:p>
    <w:p w:rsidR="00524B3C" w:rsidRPr="00524B3C" w:rsidRDefault="00524B3C" w:rsidP="007B1B2C">
      <w:pPr>
        <w:pStyle w:val="a9"/>
        <w:numPr>
          <w:ilvl w:val="0"/>
          <w:numId w:val="22"/>
        </w:numPr>
        <w:tabs>
          <w:tab w:val="left" w:pos="142"/>
          <w:tab w:val="left" w:pos="284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Поделки из бросового материала.</w:t>
      </w:r>
    </w:p>
    <w:p w:rsidR="00524B3C" w:rsidRPr="00524B3C" w:rsidRDefault="00524B3C" w:rsidP="00524B3C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Аппликация, выполненная при</w:t>
      </w:r>
      <w:r w:rsidR="00B27E27">
        <w:rPr>
          <w:rFonts w:ascii="Times New Roman" w:hAnsi="Times New Roman" w:cs="Times New Roman"/>
          <w:sz w:val="28"/>
          <w:szCs w:val="28"/>
        </w:rPr>
        <w:t>емом   симметричного вырезания.</w:t>
      </w:r>
    </w:p>
    <w:p w:rsidR="00524B3C" w:rsidRPr="00524B3C" w:rsidRDefault="00524B3C" w:rsidP="00524B3C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Объемная аппликация из бумаги.</w:t>
      </w:r>
    </w:p>
    <w:p w:rsidR="00524B3C" w:rsidRPr="00524B3C" w:rsidRDefault="00524B3C" w:rsidP="00524B3C">
      <w:pPr>
        <w:pStyle w:val="a9"/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524B3C">
        <w:rPr>
          <w:rFonts w:ascii="Times New Roman" w:hAnsi="Times New Roman" w:cs="Times New Roman"/>
          <w:sz w:val="28"/>
          <w:szCs w:val="28"/>
        </w:rPr>
        <w:t>Плоская аппликация из бумаги.</w:t>
      </w:r>
    </w:p>
    <w:p w:rsidR="00524B3C" w:rsidRPr="00524B3C" w:rsidRDefault="00524B3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Мозаика из бумаги.</w:t>
      </w:r>
    </w:p>
    <w:p w:rsidR="00524B3C" w:rsidRPr="00524B3C" w:rsidRDefault="00524B3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Поделки из бумаги в технике оригами.</w:t>
      </w:r>
    </w:p>
    <w:p w:rsidR="00524B3C" w:rsidRPr="00524B3C" w:rsidRDefault="00524B3C" w:rsidP="00524B3C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Объемная аппликация из бумаги в технике торцевания.</w:t>
      </w:r>
    </w:p>
    <w:p w:rsidR="00524B3C" w:rsidRPr="00524B3C" w:rsidRDefault="00524B3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Обрывная аппликация.</w:t>
      </w:r>
    </w:p>
    <w:p w:rsidR="00524B3C" w:rsidRDefault="00524B3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24B3C">
        <w:rPr>
          <w:rFonts w:ascii="Times New Roman" w:hAnsi="Times New Roman" w:cs="Times New Roman"/>
          <w:sz w:val="28"/>
          <w:szCs w:val="28"/>
        </w:rPr>
        <w:t>Складывание и сгибание бумаги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4B3C" w:rsidRPr="00807911" w:rsidRDefault="00524B3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07911">
        <w:rPr>
          <w:rFonts w:ascii="Times New Roman" w:hAnsi="Times New Roman" w:cs="Times New Roman"/>
          <w:sz w:val="28"/>
          <w:szCs w:val="28"/>
        </w:rPr>
        <w:t>Аппликация с элементами оригами.</w:t>
      </w:r>
    </w:p>
    <w:p w:rsidR="00524B3C" w:rsidRPr="007B1B2C" w:rsidRDefault="00524B3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>Объемные поделки из бумаги.</w:t>
      </w:r>
    </w:p>
    <w:p w:rsidR="007B1B2C" w:rsidRPr="007B1B2C" w:rsidRDefault="007B1B2C" w:rsidP="007B1B2C">
      <w:pPr>
        <w:pStyle w:val="a9"/>
        <w:numPr>
          <w:ilvl w:val="0"/>
          <w:numId w:val="2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 xml:space="preserve"> Объемные поделки из бумаги на основе геометрических фигур.</w:t>
      </w:r>
    </w:p>
    <w:p w:rsidR="007B1B2C" w:rsidRP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 xml:space="preserve"> Аппликация из бумажных шариков.</w:t>
      </w:r>
    </w:p>
    <w:p w:rsidR="007B1B2C" w:rsidRP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 xml:space="preserve"> Рваная мозаика.</w:t>
      </w:r>
    </w:p>
    <w:p w:rsidR="007B1B2C" w:rsidRP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 xml:space="preserve"> Предметная аппликация.</w:t>
      </w:r>
    </w:p>
    <w:p w:rsidR="007B1B2C" w:rsidRP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 xml:space="preserve"> Сюжетная аппликация.</w:t>
      </w:r>
    </w:p>
    <w:p w:rsidR="007B1B2C" w:rsidRP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 xml:space="preserve"> Декоративная аппликация.</w:t>
      </w:r>
    </w:p>
    <w:p w:rsidR="007B1B2C" w:rsidRP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>Декоративная аппликация, выполненная приемом раздвигания узора.</w:t>
      </w:r>
    </w:p>
    <w:p w:rsidR="007B1B2C" w:rsidRPr="007B1B2C" w:rsidRDefault="007B1B2C" w:rsidP="007B1B2C">
      <w:pPr>
        <w:pStyle w:val="a9"/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lastRenderedPageBreak/>
        <w:t>Декоративная аппликация, выполненная приемом оформления деталей кантом.</w:t>
      </w:r>
    </w:p>
    <w:p w:rsidR="007B1B2C" w:rsidRPr="007B1B2C" w:rsidRDefault="007B1B2C" w:rsidP="007B1B2C">
      <w:pPr>
        <w:pStyle w:val="a9"/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>Объемная аппликация из бумажных трубочек.</w:t>
      </w:r>
    </w:p>
    <w:p w:rsidR="007B1B2C" w:rsidRPr="007B1B2C" w:rsidRDefault="007B1B2C" w:rsidP="007B1B2C">
      <w:pPr>
        <w:pStyle w:val="a9"/>
        <w:numPr>
          <w:ilvl w:val="0"/>
          <w:numId w:val="2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>Объемные поделки из бумаги на основе геометрических фигур.</w:t>
      </w:r>
    </w:p>
    <w:p w:rsid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>Лепка рельефов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B2C" w:rsidRDefault="007B1B2C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B1B2C">
        <w:rPr>
          <w:rFonts w:ascii="Times New Roman" w:hAnsi="Times New Roman" w:cs="Times New Roman"/>
          <w:sz w:val="28"/>
          <w:szCs w:val="28"/>
        </w:rPr>
        <w:t>Изделия в технике папье-маше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030" w:rsidRDefault="00A54030" w:rsidP="00524B3C">
      <w:pPr>
        <w:pStyle w:val="a9"/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A54030">
        <w:rPr>
          <w:rFonts w:ascii="Times New Roman" w:hAnsi="Times New Roman" w:cs="Times New Roman"/>
          <w:sz w:val="28"/>
          <w:szCs w:val="28"/>
        </w:rPr>
        <w:t>Аппликация с элементами оригами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030" w:rsidRDefault="00A54030" w:rsidP="00A54030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030">
        <w:rPr>
          <w:rFonts w:ascii="Times New Roman" w:hAnsi="Times New Roman" w:cs="Times New Roman"/>
          <w:sz w:val="28"/>
          <w:szCs w:val="28"/>
        </w:rPr>
        <w:t>Аппликация, выполненная приемами    симметричного вырезывания.</w:t>
      </w:r>
    </w:p>
    <w:p w:rsidR="007407D1" w:rsidRPr="00AE5DC2" w:rsidRDefault="007407D1" w:rsidP="00A54030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5DC2">
        <w:rPr>
          <w:rFonts w:ascii="Times New Roman" w:hAnsi="Times New Roman" w:cs="Times New Roman"/>
          <w:sz w:val="28"/>
          <w:szCs w:val="28"/>
        </w:rPr>
        <w:t>Орнамент. Виды композиции по используемым элементам.</w:t>
      </w:r>
    </w:p>
    <w:p w:rsidR="007407D1" w:rsidRPr="00AE5DC2" w:rsidRDefault="00F61BBE" w:rsidP="00A54030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Лепка. Скульптура</w:t>
      </w:r>
      <w:r w:rsidR="007407D1" w:rsidRPr="00AE5DC2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7407D1" w:rsidRPr="00AE5DC2">
        <w:rPr>
          <w:rFonts w:ascii="Times New Roman" w:hAnsi="Times New Roman" w:cs="Times New Roman"/>
          <w:color w:val="000000"/>
          <w:sz w:val="28"/>
          <w:szCs w:val="28"/>
        </w:rPr>
        <w:t>риемы и способы лепки.</w:t>
      </w:r>
    </w:p>
    <w:p w:rsidR="007407D1" w:rsidRPr="00AE5DC2" w:rsidRDefault="007407D1" w:rsidP="00A54030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5DC2">
        <w:rPr>
          <w:rFonts w:ascii="Times New Roman" w:hAnsi="Times New Roman" w:cs="Times New Roman"/>
          <w:sz w:val="28"/>
          <w:szCs w:val="28"/>
        </w:rPr>
        <w:t>Виды и жанры изобразительного искусства.</w:t>
      </w:r>
    </w:p>
    <w:p w:rsidR="007407D1" w:rsidRPr="00AE5DC2" w:rsidRDefault="007407D1" w:rsidP="00A54030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5DC2">
        <w:rPr>
          <w:rFonts w:ascii="Times New Roman" w:hAnsi="Times New Roman" w:cs="Times New Roman"/>
          <w:sz w:val="28"/>
          <w:szCs w:val="28"/>
        </w:rPr>
        <w:t>Экскурсия как форма работы по ознакомлению школьников с изобразительным искусством.</w:t>
      </w:r>
    </w:p>
    <w:p w:rsidR="00AE5DC2" w:rsidRPr="00AE5DC2" w:rsidRDefault="00AE5DC2" w:rsidP="00A54030">
      <w:pPr>
        <w:pStyle w:val="a9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5DC2">
        <w:rPr>
          <w:rFonts w:ascii="Times New Roman" w:hAnsi="Times New Roman" w:cs="Times New Roman"/>
          <w:sz w:val="28"/>
          <w:szCs w:val="28"/>
        </w:rPr>
        <w:t>Дидактические игры и упражнения на уроках рисования с натуры</w:t>
      </w:r>
    </w:p>
    <w:p w:rsidR="00F6435A" w:rsidRPr="00AE5DC2" w:rsidRDefault="00F6435A" w:rsidP="00F6435A">
      <w:pPr>
        <w:pStyle w:val="a9"/>
        <w:tabs>
          <w:tab w:val="left" w:pos="851"/>
        </w:tabs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A54030" w:rsidRDefault="00A54030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AE5DC2" w:rsidRDefault="00AE5DC2" w:rsidP="00A54030">
      <w:pPr>
        <w:pStyle w:val="a9"/>
        <w:spacing w:after="0" w:line="240" w:lineRule="atLeast"/>
        <w:ind w:left="644"/>
        <w:rPr>
          <w:rFonts w:ascii="Times New Roman" w:hAnsi="Times New Roman" w:cs="Times New Roman"/>
          <w:sz w:val="28"/>
          <w:szCs w:val="28"/>
        </w:rPr>
      </w:pPr>
    </w:p>
    <w:p w:rsidR="00D5442B" w:rsidRDefault="00D5442B" w:rsidP="00AE5D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27E" w:rsidRPr="009E2790" w:rsidRDefault="00F8027E" w:rsidP="00AE5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4157" w:rsidRPr="004F231D" w:rsidRDefault="00134157" w:rsidP="0013415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="00646BD0"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ОУ МО «ГУБЕРНСКИЙ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КОЛЛЕДЖ»</w:t>
      </w:r>
    </w:p>
    <w:p w:rsidR="00134157" w:rsidRPr="004F231D" w:rsidRDefault="00134157" w:rsidP="00134157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БИЛЕТ № 1</w:t>
      </w:r>
    </w:p>
    <w:p w:rsidR="00134157" w:rsidRPr="00134157" w:rsidRDefault="00134157" w:rsidP="00134157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134157" w:rsidRPr="00524B3C" w:rsidRDefault="00134157" w:rsidP="00134157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1E3337" w:rsidRPr="00134157" w:rsidRDefault="001E3337" w:rsidP="001E3337">
      <w:pPr>
        <w:pStyle w:val="2"/>
        <w:keepLines w:val="0"/>
        <w:numPr>
          <w:ilvl w:val="1"/>
          <w:numId w:val="0"/>
        </w:numPr>
        <w:tabs>
          <w:tab w:val="left" w:pos="0"/>
        </w:tabs>
        <w:suppressAutoHyphens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341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 </w:t>
      </w:r>
      <w:r w:rsidR="00C41E14">
        <w:rPr>
          <w:rFonts w:ascii="Times New Roman" w:hAnsi="Times New Roman" w:cs="Times New Roman"/>
          <w:b w:val="0"/>
          <w:color w:val="auto"/>
          <w:sz w:val="24"/>
          <w:szCs w:val="24"/>
        </w:rPr>
        <w:t>Цели и з</w:t>
      </w:r>
      <w:r w:rsidRPr="001341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адачи </w:t>
      </w:r>
      <w:r w:rsidR="00C41E14">
        <w:rPr>
          <w:rFonts w:ascii="Times New Roman" w:hAnsi="Times New Roman" w:cs="Times New Roman"/>
          <w:b w:val="0"/>
          <w:color w:val="auto"/>
          <w:sz w:val="24"/>
          <w:szCs w:val="24"/>
        </w:rPr>
        <w:t>курса</w:t>
      </w:r>
      <w:r w:rsidRPr="001341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 </w:t>
      </w:r>
    </w:p>
    <w:p w:rsidR="001E3337" w:rsidRPr="00134157" w:rsidRDefault="001E3337" w:rsidP="001E333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 2.Составить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 xml:space="preserve">фрагмента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«Поделки из бросового материала».</w:t>
      </w:r>
    </w:p>
    <w:p w:rsidR="00134157" w:rsidRPr="00134157" w:rsidRDefault="00134157" w:rsidP="001E333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4157" w:rsidRPr="00134157" w:rsidRDefault="00134157" w:rsidP="0013415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134157" w:rsidRPr="00134157" w:rsidRDefault="00134157" w:rsidP="0013415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134157" w:rsidRPr="00134157" w:rsidRDefault="00134157" w:rsidP="001E333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415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:rsidR="00646BD0" w:rsidRDefault="00646BD0" w:rsidP="00646B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646BD0" w:rsidRPr="004F231D" w:rsidRDefault="00646BD0" w:rsidP="00646B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134157" w:rsidRPr="004F231D" w:rsidRDefault="00134157" w:rsidP="00134157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</w:t>
      </w:r>
    </w:p>
    <w:p w:rsidR="00134157" w:rsidRPr="00134157" w:rsidRDefault="00134157" w:rsidP="00134157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134157" w:rsidRDefault="00134157" w:rsidP="00134157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9E2790" w:rsidRPr="00134157" w:rsidRDefault="009E2790" w:rsidP="00134157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</w:p>
    <w:p w:rsidR="005756F7" w:rsidRDefault="005756F7" w:rsidP="001E333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756F7">
        <w:rPr>
          <w:rFonts w:ascii="Times New Roman" w:hAnsi="Times New Roman" w:cs="Times New Roman"/>
        </w:rPr>
        <w:t>Политехнический</w:t>
      </w:r>
      <w:r w:rsidR="00B27E27">
        <w:rPr>
          <w:rFonts w:ascii="Times New Roman" w:hAnsi="Times New Roman" w:cs="Times New Roman"/>
        </w:rPr>
        <w:t xml:space="preserve"> подход к образованию учащихся </w:t>
      </w:r>
      <w:r w:rsidRPr="005756F7">
        <w:rPr>
          <w:rFonts w:ascii="Times New Roman" w:hAnsi="Times New Roman" w:cs="Times New Roman"/>
        </w:rPr>
        <w:t xml:space="preserve">на уроках технологии </w:t>
      </w:r>
      <w:r w:rsidR="00AE5DC2">
        <w:rPr>
          <w:rFonts w:ascii="Times New Roman" w:hAnsi="Times New Roman" w:cs="Times New Roman"/>
        </w:rPr>
        <w:t xml:space="preserve">и изобразительного искусства </w:t>
      </w:r>
      <w:r w:rsidRPr="005756F7">
        <w:rPr>
          <w:rFonts w:ascii="Times New Roman" w:hAnsi="Times New Roman" w:cs="Times New Roman"/>
        </w:rPr>
        <w:t>в начальной школе.</w:t>
      </w:r>
    </w:p>
    <w:p w:rsidR="001E3337" w:rsidRPr="00134157" w:rsidRDefault="001E3337" w:rsidP="001E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2.  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AE5DC2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«Аппликация, выполненная пр</w:t>
      </w:r>
      <w:r w:rsidR="00B27E27">
        <w:rPr>
          <w:rFonts w:ascii="Times New Roman" w:hAnsi="Times New Roman" w:cs="Times New Roman"/>
          <w:sz w:val="24"/>
          <w:szCs w:val="24"/>
        </w:rPr>
        <w:t>иемом   симметричного вырезания</w:t>
      </w:r>
      <w:r w:rsidRPr="00134157">
        <w:rPr>
          <w:rFonts w:ascii="Times New Roman" w:hAnsi="Times New Roman" w:cs="Times New Roman"/>
          <w:sz w:val="24"/>
          <w:szCs w:val="24"/>
        </w:rPr>
        <w:t>».</w:t>
      </w:r>
    </w:p>
    <w:p w:rsidR="00134157" w:rsidRDefault="00134157" w:rsidP="0013415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134157" w:rsidRPr="00134157" w:rsidRDefault="00134157" w:rsidP="0013415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134157" w:rsidRDefault="00134157" w:rsidP="0013415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134157" w:rsidRPr="00134157" w:rsidRDefault="00134157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</w:t>
      </w:r>
    </w:p>
    <w:p w:rsidR="00646BD0" w:rsidRDefault="00646BD0" w:rsidP="00646B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646BD0" w:rsidRPr="004F231D" w:rsidRDefault="00646BD0" w:rsidP="00646B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134157" w:rsidRPr="004F231D" w:rsidRDefault="00134157" w:rsidP="00134157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3</w:t>
      </w:r>
    </w:p>
    <w:p w:rsidR="00134157" w:rsidRDefault="00134157" w:rsidP="00134157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Методика обучения продуктивным 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134157" w:rsidRPr="00134157" w:rsidRDefault="00134157" w:rsidP="00134157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1E3337" w:rsidRPr="00134157" w:rsidRDefault="001E3337" w:rsidP="001E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337" w:rsidRPr="00134157" w:rsidRDefault="001E3337" w:rsidP="001E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1. </w:t>
      </w:r>
      <w:r w:rsidR="005756F7" w:rsidRPr="005756F7">
        <w:rPr>
          <w:rFonts w:ascii="Times New Roman" w:hAnsi="Times New Roman" w:cs="Times New Roman"/>
          <w:sz w:val="24"/>
          <w:szCs w:val="24"/>
        </w:rPr>
        <w:t>Формирование УУД на уроках технологии</w:t>
      </w:r>
      <w:r w:rsidR="00AE5DC2" w:rsidRPr="00AE5DC2">
        <w:rPr>
          <w:rFonts w:ascii="Times New Roman" w:hAnsi="Times New Roman" w:cs="Times New Roman"/>
        </w:rPr>
        <w:t xml:space="preserve"> </w:t>
      </w:r>
      <w:r w:rsidR="00AE5DC2">
        <w:rPr>
          <w:rFonts w:ascii="Times New Roman" w:hAnsi="Times New Roman" w:cs="Times New Roman"/>
        </w:rPr>
        <w:t>и изобразительного искусства</w:t>
      </w:r>
      <w:r w:rsidR="005756F7" w:rsidRPr="005756F7">
        <w:rPr>
          <w:rFonts w:ascii="Times New Roman" w:hAnsi="Times New Roman" w:cs="Times New Roman"/>
          <w:sz w:val="24"/>
          <w:szCs w:val="24"/>
        </w:rPr>
        <w:t xml:space="preserve"> в начальной школе.</w:t>
      </w:r>
      <w:r w:rsidR="005756F7">
        <w:rPr>
          <w:rFonts w:ascii="Times New Roman" w:hAnsi="Times New Roman" w:cs="Times New Roman"/>
          <w:sz w:val="24"/>
          <w:szCs w:val="24"/>
        </w:rPr>
        <w:t xml:space="preserve"> Р</w:t>
      </w:r>
      <w:r w:rsidR="005756F7" w:rsidRPr="005756F7">
        <w:rPr>
          <w:rFonts w:ascii="Times New Roman" w:hAnsi="Times New Roman" w:cs="Times New Roman"/>
          <w:sz w:val="24"/>
          <w:szCs w:val="24"/>
        </w:rPr>
        <w:t xml:space="preserve">егулятивные </w:t>
      </w:r>
      <w:r w:rsidR="005756F7">
        <w:rPr>
          <w:rFonts w:ascii="Times New Roman" w:hAnsi="Times New Roman" w:cs="Times New Roman"/>
          <w:sz w:val="24"/>
          <w:szCs w:val="24"/>
        </w:rPr>
        <w:t>УУД.</w:t>
      </w:r>
    </w:p>
    <w:p w:rsidR="001E3337" w:rsidRPr="00134157" w:rsidRDefault="001E3337" w:rsidP="001E3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2. 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AE5DC2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</w:t>
      </w:r>
      <w:r w:rsidR="00D5442B">
        <w:rPr>
          <w:rFonts w:ascii="Times New Roman" w:hAnsi="Times New Roman" w:cs="Times New Roman"/>
          <w:sz w:val="24"/>
          <w:szCs w:val="24"/>
        </w:rPr>
        <w:t>Экскурсия на выставку изобразительного искусства</w:t>
      </w:r>
      <w:r w:rsidRPr="00134157">
        <w:rPr>
          <w:rFonts w:ascii="Times New Roman" w:hAnsi="Times New Roman" w:cs="Times New Roman"/>
          <w:sz w:val="24"/>
          <w:szCs w:val="24"/>
        </w:rPr>
        <w:t>».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134157" w:rsidRDefault="00134157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AE5DC2" w:rsidRDefault="00AE5DC2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AE5DC2" w:rsidRDefault="00AE5DC2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646BD0" w:rsidRPr="004F231D" w:rsidRDefault="00646BD0" w:rsidP="00646BD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134157" w:rsidRPr="004F231D" w:rsidRDefault="00134157" w:rsidP="00134157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4</w:t>
      </w:r>
    </w:p>
    <w:p w:rsidR="00134157" w:rsidRDefault="00134157" w:rsidP="00134157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1E3337" w:rsidRPr="00126670" w:rsidRDefault="00134157" w:rsidP="00126670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134157" w:rsidRPr="00134157" w:rsidRDefault="001E3337" w:rsidP="001341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1. </w:t>
      </w:r>
      <w:r w:rsidR="005756F7" w:rsidRPr="005756F7">
        <w:rPr>
          <w:rFonts w:ascii="Times New Roman" w:hAnsi="Times New Roman" w:cs="Times New Roman"/>
          <w:sz w:val="24"/>
          <w:szCs w:val="24"/>
        </w:rPr>
        <w:t>Формирование УУД на уроках технологии</w:t>
      </w:r>
      <w:r w:rsidR="00AE5DC2" w:rsidRPr="00AE5DC2">
        <w:rPr>
          <w:rFonts w:ascii="Times New Roman" w:hAnsi="Times New Roman" w:cs="Times New Roman"/>
        </w:rPr>
        <w:t xml:space="preserve"> </w:t>
      </w:r>
      <w:r w:rsidR="00AE5DC2">
        <w:rPr>
          <w:rFonts w:ascii="Times New Roman" w:hAnsi="Times New Roman" w:cs="Times New Roman"/>
        </w:rPr>
        <w:t>и изобразительного искусства</w:t>
      </w:r>
      <w:r w:rsidR="005756F7" w:rsidRPr="005756F7">
        <w:rPr>
          <w:rFonts w:ascii="Times New Roman" w:hAnsi="Times New Roman" w:cs="Times New Roman"/>
          <w:sz w:val="24"/>
          <w:szCs w:val="24"/>
        </w:rPr>
        <w:t xml:space="preserve"> в начальной школе</w:t>
      </w:r>
      <w:r w:rsidR="005756F7">
        <w:rPr>
          <w:rFonts w:ascii="Times New Roman" w:hAnsi="Times New Roman" w:cs="Times New Roman"/>
          <w:sz w:val="24"/>
          <w:szCs w:val="24"/>
        </w:rPr>
        <w:t>. Л</w:t>
      </w:r>
      <w:r w:rsidR="005756F7" w:rsidRPr="005756F7">
        <w:rPr>
          <w:rFonts w:ascii="Times New Roman" w:hAnsi="Times New Roman" w:cs="Times New Roman"/>
          <w:sz w:val="24"/>
          <w:szCs w:val="24"/>
        </w:rPr>
        <w:t>ичностные УУД</w:t>
      </w:r>
      <w:r w:rsidR="005756F7">
        <w:rPr>
          <w:rFonts w:ascii="Times New Roman" w:hAnsi="Times New Roman" w:cs="Times New Roman"/>
          <w:sz w:val="24"/>
          <w:szCs w:val="24"/>
        </w:rPr>
        <w:t>.</w:t>
      </w:r>
    </w:p>
    <w:p w:rsidR="00134157" w:rsidRPr="00126670" w:rsidRDefault="001E3337" w:rsidP="00126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 Составить конспект</w:t>
      </w:r>
      <w:r w:rsidR="00AE5DC2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«Плоская аппликация из бумаги».</w:t>
      </w: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61B48" w:rsidRPr="00126670" w:rsidRDefault="005F5B7F" w:rsidP="0012667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lastRenderedPageBreak/>
        <w:t>___________</w:t>
      </w:r>
      <w:r w:rsidR="00D5442B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</w:t>
      </w: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5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Pr="00134157" w:rsidRDefault="005F5B7F" w:rsidP="005F5B7F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7F" w:rsidRPr="00134157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1. </w:t>
      </w:r>
      <w:r w:rsidR="005756F7" w:rsidRPr="005756F7">
        <w:rPr>
          <w:rFonts w:ascii="Times New Roman" w:hAnsi="Times New Roman" w:cs="Times New Roman"/>
          <w:sz w:val="24"/>
          <w:szCs w:val="24"/>
        </w:rPr>
        <w:t xml:space="preserve">Формирование УУД на уроках технологии </w:t>
      </w:r>
      <w:r w:rsidR="00AE5DC2">
        <w:rPr>
          <w:rFonts w:ascii="Times New Roman" w:hAnsi="Times New Roman" w:cs="Times New Roman"/>
        </w:rPr>
        <w:t xml:space="preserve">и изобразительного искусства </w:t>
      </w:r>
      <w:r w:rsidR="005756F7" w:rsidRPr="005756F7">
        <w:rPr>
          <w:rFonts w:ascii="Times New Roman" w:hAnsi="Times New Roman" w:cs="Times New Roman"/>
          <w:sz w:val="24"/>
          <w:szCs w:val="24"/>
        </w:rPr>
        <w:t>в начальной школе</w:t>
      </w:r>
      <w:r w:rsidR="005756F7">
        <w:rPr>
          <w:rFonts w:ascii="Times New Roman" w:hAnsi="Times New Roman" w:cs="Times New Roman"/>
          <w:sz w:val="24"/>
          <w:szCs w:val="24"/>
        </w:rPr>
        <w:t>. П</w:t>
      </w:r>
      <w:r w:rsidR="005756F7" w:rsidRPr="005756F7">
        <w:rPr>
          <w:rFonts w:ascii="Times New Roman" w:hAnsi="Times New Roman" w:cs="Times New Roman"/>
          <w:sz w:val="24"/>
          <w:szCs w:val="24"/>
        </w:rPr>
        <w:t>ознавательные УУД</w:t>
      </w:r>
      <w:r w:rsidR="005756F7">
        <w:rPr>
          <w:rFonts w:ascii="Times New Roman" w:hAnsi="Times New Roman" w:cs="Times New Roman"/>
          <w:sz w:val="24"/>
          <w:szCs w:val="24"/>
        </w:rPr>
        <w:t>.</w:t>
      </w:r>
    </w:p>
    <w:p w:rsidR="005F5B7F" w:rsidRP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2.Составить конспект</w:t>
      </w:r>
      <w:r w:rsidR="00AE5DC2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«Мозаика из бумаги».</w:t>
      </w: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215CF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ОУ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6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AE5DC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Pr="00134157" w:rsidRDefault="005F5B7F" w:rsidP="005F5B7F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7F" w:rsidRPr="00134157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 Методы</w:t>
      </w:r>
      <w:r w:rsidR="00AE5DC2">
        <w:rPr>
          <w:rFonts w:ascii="Times New Roman" w:hAnsi="Times New Roman" w:cs="Times New Roman"/>
          <w:sz w:val="24"/>
          <w:szCs w:val="24"/>
        </w:rPr>
        <w:t xml:space="preserve">, используемые на уроках технологии </w:t>
      </w:r>
      <w:r w:rsidR="00AE5DC2">
        <w:rPr>
          <w:rFonts w:ascii="Times New Roman" w:hAnsi="Times New Roman" w:cs="Times New Roman"/>
        </w:rPr>
        <w:t>и изобразительного искусства</w:t>
      </w:r>
      <w:r w:rsidR="00AE5DC2">
        <w:rPr>
          <w:rFonts w:ascii="Times New Roman" w:hAnsi="Times New Roman" w:cs="Times New Roman"/>
          <w:sz w:val="24"/>
          <w:szCs w:val="24"/>
        </w:rPr>
        <w:t xml:space="preserve"> </w:t>
      </w:r>
      <w:r w:rsidR="00FB2B86">
        <w:rPr>
          <w:rFonts w:ascii="Times New Roman" w:hAnsi="Times New Roman" w:cs="Times New Roman"/>
          <w:sz w:val="24"/>
          <w:szCs w:val="24"/>
        </w:rPr>
        <w:t>в начальной школе</w:t>
      </w:r>
      <w:r w:rsidRPr="00134157">
        <w:rPr>
          <w:rFonts w:ascii="Times New Roman" w:hAnsi="Times New Roman" w:cs="Times New Roman"/>
          <w:sz w:val="24"/>
          <w:szCs w:val="24"/>
        </w:rPr>
        <w:t>.</w:t>
      </w:r>
    </w:p>
    <w:p w:rsidR="005F5B7F" w:rsidRPr="005F5B7F" w:rsidRDefault="005F5B7F" w:rsidP="005F5B7F">
      <w:pPr>
        <w:pStyle w:val="ab"/>
        <w:rPr>
          <w:sz w:val="24"/>
          <w:szCs w:val="24"/>
        </w:rPr>
      </w:pPr>
      <w:r w:rsidRPr="00134157">
        <w:rPr>
          <w:sz w:val="24"/>
          <w:szCs w:val="24"/>
        </w:rPr>
        <w:t xml:space="preserve">2. Составить конспект </w:t>
      </w:r>
      <w:r w:rsidR="00524B3C">
        <w:rPr>
          <w:sz w:val="24"/>
          <w:szCs w:val="24"/>
        </w:rPr>
        <w:t>фрагмента</w:t>
      </w:r>
      <w:r w:rsidR="00FB2B86">
        <w:rPr>
          <w:sz w:val="24"/>
          <w:szCs w:val="24"/>
        </w:rPr>
        <w:t xml:space="preserve"> </w:t>
      </w:r>
      <w:r w:rsidRPr="00134157">
        <w:rPr>
          <w:sz w:val="24"/>
          <w:szCs w:val="24"/>
        </w:rPr>
        <w:t>урока по теме: «Поделки из бумаги в технике оригами».</w:t>
      </w: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ОУ МО «ГУБЕРНСКИЙ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7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Pr="00134157" w:rsidRDefault="005F5B7F" w:rsidP="005F5B7F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7F" w:rsidRPr="00134157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1.  </w:t>
      </w:r>
      <w:r w:rsidR="00FB2B86">
        <w:rPr>
          <w:rFonts w:ascii="Times New Roman" w:hAnsi="Times New Roman" w:cs="Times New Roman"/>
          <w:sz w:val="24"/>
          <w:szCs w:val="24"/>
        </w:rPr>
        <w:t>Структура урока технологии в начальной школе.</w:t>
      </w:r>
    </w:p>
    <w:p w:rsidR="005F5B7F" w:rsidRPr="00134157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2.  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«Объемная аппликация из бумаги в технике торцевания».</w:t>
      </w:r>
    </w:p>
    <w:p w:rsidR="005F5B7F" w:rsidRDefault="005F5B7F" w:rsidP="005F5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215CF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8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Pr="00134157" w:rsidRDefault="005F5B7F" w:rsidP="005F5B7F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7F" w:rsidRPr="00134157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1. Связь уроков </w:t>
      </w:r>
      <w:r w:rsidR="005756F7">
        <w:rPr>
          <w:rFonts w:ascii="Times New Roman" w:hAnsi="Times New Roman" w:cs="Times New Roman"/>
          <w:sz w:val="24"/>
          <w:szCs w:val="24"/>
        </w:rPr>
        <w:t>технологии</w:t>
      </w:r>
      <w:r w:rsidR="00FB2B86" w:rsidRP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FB2B86">
        <w:rPr>
          <w:rFonts w:ascii="Times New Roman" w:hAnsi="Times New Roman" w:cs="Times New Roman"/>
          <w:sz w:val="24"/>
          <w:szCs w:val="24"/>
        </w:rPr>
        <w:t>и изобразительного искусства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с другими предметами.</w:t>
      </w:r>
    </w:p>
    <w:p w:rsidR="005F5B7F" w:rsidRPr="00126670" w:rsidRDefault="005F5B7F" w:rsidP="001266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 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«Обрывная аппликация».</w:t>
      </w: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126670" w:rsidRDefault="005F5B7F" w:rsidP="0012667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lastRenderedPageBreak/>
        <w:t>________________________________________________________________________________</w:t>
      </w: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9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Default="005F5B7F" w:rsidP="005F5B7F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9E2790" w:rsidRPr="00134157" w:rsidRDefault="009E2790" w:rsidP="005F5B7F">
      <w:pPr>
        <w:spacing w:after="0"/>
        <w:rPr>
          <w:b/>
          <w:sz w:val="24"/>
          <w:szCs w:val="24"/>
          <w:u w:val="single"/>
        </w:rPr>
      </w:pPr>
    </w:p>
    <w:p w:rsidR="005F5B7F" w:rsidRPr="00134157" w:rsidRDefault="005F5B7F" w:rsidP="005F5B7F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1.Фор</w:t>
      </w:r>
      <w:r w:rsidR="00B27E27">
        <w:rPr>
          <w:rFonts w:ascii="Times New Roman" w:hAnsi="Times New Roman" w:cs="Times New Roman"/>
          <w:sz w:val="24"/>
          <w:szCs w:val="24"/>
        </w:rPr>
        <w:t xml:space="preserve">мы организации работы учащихся </w:t>
      </w:r>
      <w:r w:rsidRPr="00134157">
        <w:rPr>
          <w:rFonts w:ascii="Times New Roman" w:hAnsi="Times New Roman" w:cs="Times New Roman"/>
          <w:sz w:val="24"/>
          <w:szCs w:val="24"/>
        </w:rPr>
        <w:t xml:space="preserve">на </w:t>
      </w:r>
      <w:r w:rsidR="005756F7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FB2B86">
        <w:rPr>
          <w:rFonts w:ascii="Times New Roman" w:hAnsi="Times New Roman" w:cs="Times New Roman"/>
          <w:sz w:val="24"/>
          <w:szCs w:val="24"/>
        </w:rPr>
        <w:t>и изобразительного искусства</w:t>
      </w:r>
      <w:r w:rsidR="00FB2B86" w:rsidRPr="00061B48">
        <w:rPr>
          <w:rFonts w:ascii="Times New Roman" w:hAnsi="Times New Roman" w:cs="Times New Roman"/>
          <w:sz w:val="24"/>
          <w:szCs w:val="24"/>
        </w:rPr>
        <w:t xml:space="preserve"> </w:t>
      </w:r>
      <w:r w:rsidR="005756F7">
        <w:rPr>
          <w:rFonts w:ascii="Times New Roman" w:hAnsi="Times New Roman" w:cs="Times New Roman"/>
          <w:sz w:val="24"/>
          <w:szCs w:val="24"/>
        </w:rPr>
        <w:t>в начальной школе</w:t>
      </w:r>
      <w:r w:rsidRPr="00134157">
        <w:rPr>
          <w:rFonts w:ascii="Times New Roman" w:hAnsi="Times New Roman" w:cs="Times New Roman"/>
          <w:sz w:val="24"/>
          <w:szCs w:val="24"/>
        </w:rPr>
        <w:t>.</w:t>
      </w:r>
    </w:p>
    <w:p w:rsidR="005F5B7F" w:rsidRPr="00134157" w:rsidRDefault="005F5B7F" w:rsidP="005F5B7F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«Складывание и сгибание бумаги».</w:t>
      </w:r>
    </w:p>
    <w:p w:rsid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5F5B7F" w:rsidRDefault="005F5B7F" w:rsidP="005F5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10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Pr="00134157" w:rsidRDefault="005F5B7F" w:rsidP="005F5B7F">
      <w:pPr>
        <w:spacing w:after="0"/>
        <w:rPr>
          <w:b/>
          <w:sz w:val="24"/>
          <w:szCs w:val="24"/>
          <w:u w:val="single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Pr="00134157" w:rsidRDefault="005F5B7F" w:rsidP="005F5B7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B2B86">
        <w:rPr>
          <w:rFonts w:ascii="Times New Roman" w:hAnsi="Times New Roman" w:cs="Times New Roman"/>
          <w:sz w:val="24"/>
          <w:szCs w:val="24"/>
        </w:rPr>
        <w:t>Методика обучения рисованию натюрморта.</w:t>
      </w:r>
    </w:p>
    <w:p w:rsidR="005F5B7F" w:rsidRPr="00134157" w:rsidRDefault="005F5B7F" w:rsidP="005F5B7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34157">
        <w:rPr>
          <w:rFonts w:ascii="Times New Roman" w:hAnsi="Times New Roman" w:cs="Times New Roman"/>
          <w:sz w:val="24"/>
          <w:szCs w:val="24"/>
        </w:rPr>
        <w:t xml:space="preserve">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«Аппликация с элементами оригами»</w:t>
      </w:r>
    </w:p>
    <w:p w:rsidR="005F5B7F" w:rsidRDefault="005F5B7F" w:rsidP="005F5B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89622B" w:rsidRDefault="0089622B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0215CF" w:rsidRPr="004F231D" w:rsidRDefault="000215CF" w:rsidP="000215C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11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B27E2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Default="005F5B7F" w:rsidP="005F5B7F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Pr="00134157" w:rsidRDefault="005F5B7F" w:rsidP="005F5B7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34157">
        <w:rPr>
          <w:rFonts w:ascii="Times New Roman" w:hAnsi="Times New Roman" w:cs="Times New Roman"/>
          <w:sz w:val="24"/>
          <w:szCs w:val="24"/>
        </w:rPr>
        <w:t xml:space="preserve">Структура урока </w:t>
      </w:r>
      <w:r w:rsidR="00FB2B86">
        <w:rPr>
          <w:rFonts w:ascii="Times New Roman" w:hAnsi="Times New Roman" w:cs="Times New Roman"/>
          <w:sz w:val="24"/>
          <w:szCs w:val="24"/>
        </w:rPr>
        <w:t>и изобразительного искусства</w:t>
      </w:r>
      <w:r w:rsidR="005756F7">
        <w:rPr>
          <w:rFonts w:ascii="Times New Roman" w:hAnsi="Times New Roman" w:cs="Times New Roman"/>
          <w:sz w:val="24"/>
          <w:szCs w:val="24"/>
        </w:rPr>
        <w:t xml:space="preserve"> в начальной школе</w:t>
      </w:r>
      <w:r w:rsidRPr="00134157">
        <w:rPr>
          <w:rFonts w:ascii="Times New Roman" w:hAnsi="Times New Roman" w:cs="Times New Roman"/>
          <w:sz w:val="24"/>
          <w:szCs w:val="24"/>
        </w:rPr>
        <w:t>.</w:t>
      </w:r>
    </w:p>
    <w:p w:rsidR="005F5B7F" w:rsidRPr="00134157" w:rsidRDefault="005F5B7F" w:rsidP="005F5B7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34157">
        <w:rPr>
          <w:rFonts w:ascii="Times New Roman" w:hAnsi="Times New Roman" w:cs="Times New Roman"/>
          <w:sz w:val="24"/>
          <w:szCs w:val="24"/>
        </w:rPr>
        <w:t>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</w:t>
      </w:r>
      <w:r w:rsidR="00B27E27">
        <w:rPr>
          <w:rFonts w:ascii="Times New Roman" w:hAnsi="Times New Roman" w:cs="Times New Roman"/>
          <w:sz w:val="24"/>
          <w:szCs w:val="24"/>
        </w:rPr>
        <w:t xml:space="preserve">Лепка </w:t>
      </w:r>
      <w:r w:rsidR="00126670">
        <w:rPr>
          <w:rFonts w:ascii="Times New Roman" w:hAnsi="Times New Roman" w:cs="Times New Roman"/>
          <w:sz w:val="24"/>
          <w:szCs w:val="24"/>
        </w:rPr>
        <w:t>Скульптура</w:t>
      </w:r>
      <w:r w:rsidRPr="00134157">
        <w:rPr>
          <w:rFonts w:ascii="Times New Roman" w:hAnsi="Times New Roman" w:cs="Times New Roman"/>
          <w:sz w:val="24"/>
          <w:szCs w:val="24"/>
        </w:rPr>
        <w:t>».</w:t>
      </w:r>
    </w:p>
    <w:p w:rsidR="005F5B7F" w:rsidRPr="005F5B7F" w:rsidRDefault="005F5B7F" w:rsidP="005F5B7F">
      <w:pPr>
        <w:spacing w:after="0"/>
        <w:rPr>
          <w:b/>
          <w:sz w:val="24"/>
          <w:szCs w:val="24"/>
          <w:u w:val="single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89622B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89622B" w:rsidRPr="004F231D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5F5B7F" w:rsidRPr="004F231D" w:rsidRDefault="005F5B7F" w:rsidP="005F5B7F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12</w:t>
      </w:r>
    </w:p>
    <w:p w:rsidR="005F5B7F" w:rsidRDefault="005F5B7F" w:rsidP="005F5B7F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5F5B7F" w:rsidRDefault="005F5B7F" w:rsidP="005F5B7F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5F5B7F" w:rsidRPr="00134157" w:rsidRDefault="005F5B7F" w:rsidP="005F5B7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34157">
        <w:rPr>
          <w:rFonts w:ascii="Times New Roman" w:hAnsi="Times New Roman" w:cs="Times New Roman"/>
          <w:sz w:val="24"/>
          <w:szCs w:val="24"/>
        </w:rPr>
        <w:t>Инструктаж. Роль инструктажа на уроках.</w:t>
      </w:r>
    </w:p>
    <w:p w:rsidR="005F5B7F" w:rsidRPr="00134157" w:rsidRDefault="005F5B7F" w:rsidP="005F5B7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34157">
        <w:rPr>
          <w:rFonts w:ascii="Times New Roman" w:hAnsi="Times New Roman" w:cs="Times New Roman"/>
          <w:sz w:val="24"/>
          <w:szCs w:val="24"/>
        </w:rPr>
        <w:t xml:space="preserve">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«Объемные поделки из бумаги на основе геометрических фигур».</w:t>
      </w:r>
    </w:p>
    <w:p w:rsidR="005F5B7F" w:rsidRPr="005F5B7F" w:rsidRDefault="005F5B7F" w:rsidP="005F5B7F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</w:p>
    <w:p w:rsidR="005F5B7F" w:rsidRPr="00134157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5F5B7F" w:rsidRDefault="005F5B7F" w:rsidP="005F5B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4F231D" w:rsidRDefault="005F5B7F" w:rsidP="0012667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lastRenderedPageBreak/>
        <w:t>________________________________________________________________________________</w:t>
      </w:r>
    </w:p>
    <w:p w:rsidR="0089622B" w:rsidRPr="004F231D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13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B27E2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Pr="004F231D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34157">
        <w:rPr>
          <w:rFonts w:ascii="Times New Roman" w:hAnsi="Times New Roman" w:cs="Times New Roman"/>
          <w:sz w:val="24"/>
          <w:szCs w:val="24"/>
        </w:rPr>
        <w:t xml:space="preserve">Беседа. Роль беседы в проведении уроков </w:t>
      </w:r>
      <w:r w:rsidR="005756F7">
        <w:rPr>
          <w:rFonts w:ascii="Times New Roman" w:hAnsi="Times New Roman" w:cs="Times New Roman"/>
          <w:sz w:val="24"/>
          <w:szCs w:val="24"/>
        </w:rPr>
        <w:t>в начальной школе</w:t>
      </w:r>
      <w:r w:rsidRPr="00134157">
        <w:rPr>
          <w:rFonts w:ascii="Times New Roman" w:hAnsi="Times New Roman" w:cs="Times New Roman"/>
          <w:sz w:val="24"/>
          <w:szCs w:val="24"/>
        </w:rPr>
        <w:t>.</w:t>
      </w:r>
    </w:p>
    <w:p w:rsidR="000F69EC" w:rsidRPr="00134157" w:rsidRDefault="000F69EC" w:rsidP="000F69E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34157">
        <w:rPr>
          <w:rFonts w:ascii="Times New Roman" w:hAnsi="Times New Roman" w:cs="Times New Roman"/>
          <w:sz w:val="24"/>
          <w:szCs w:val="24"/>
        </w:rPr>
        <w:t>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«Аппликация из бумажных шариков».</w:t>
      </w:r>
    </w:p>
    <w:p w:rsidR="000F69EC" w:rsidRPr="00134157" w:rsidRDefault="000F69EC" w:rsidP="000F69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22B" w:rsidRPr="004F231D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ГА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ЭКЗАМЕНАЦИОННЫЙ 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14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1.  </w:t>
      </w:r>
      <w:r w:rsidR="00061B48" w:rsidRPr="00061B48">
        <w:rPr>
          <w:rFonts w:ascii="Times New Roman" w:hAnsi="Times New Roman" w:cs="Times New Roman"/>
          <w:sz w:val="24"/>
          <w:szCs w:val="24"/>
        </w:rPr>
        <w:t>Формирование УУД на уроках технологии</w:t>
      </w:r>
      <w:r w:rsidR="00FB2B86">
        <w:rPr>
          <w:rFonts w:ascii="Times New Roman" w:hAnsi="Times New Roman" w:cs="Times New Roman"/>
          <w:sz w:val="24"/>
          <w:szCs w:val="24"/>
        </w:rPr>
        <w:t xml:space="preserve"> и изобразительного искусства</w:t>
      </w:r>
      <w:r w:rsidR="00061B48" w:rsidRPr="00061B48">
        <w:rPr>
          <w:rFonts w:ascii="Times New Roman" w:hAnsi="Times New Roman" w:cs="Times New Roman"/>
          <w:sz w:val="24"/>
          <w:szCs w:val="24"/>
        </w:rPr>
        <w:t xml:space="preserve"> в начальной школе</w:t>
      </w:r>
      <w:r w:rsidR="00061B48">
        <w:rPr>
          <w:rFonts w:ascii="Times New Roman" w:hAnsi="Times New Roman" w:cs="Times New Roman"/>
          <w:sz w:val="24"/>
          <w:szCs w:val="24"/>
        </w:rPr>
        <w:t>. Коммуникативные УУД</w:t>
      </w:r>
    </w:p>
    <w:p w:rsidR="000F69EC" w:rsidRPr="00134157" w:rsidRDefault="000F69EC" w:rsidP="000F69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   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«Рваная мозаика»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22B" w:rsidRPr="00134157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ОУ МО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15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61B48" w:rsidRPr="00061B48">
        <w:rPr>
          <w:rFonts w:ascii="Times New Roman" w:hAnsi="Times New Roman" w:cs="Times New Roman"/>
          <w:sz w:val="24"/>
          <w:szCs w:val="24"/>
        </w:rPr>
        <w:t>Формирование УУД на уроках технологии</w:t>
      </w:r>
      <w:r w:rsidR="00FB2B86">
        <w:rPr>
          <w:rFonts w:ascii="Times New Roman" w:hAnsi="Times New Roman" w:cs="Times New Roman"/>
          <w:sz w:val="24"/>
          <w:szCs w:val="24"/>
        </w:rPr>
        <w:t xml:space="preserve"> и изобразительного искусства</w:t>
      </w:r>
      <w:r w:rsidR="00FB2B86" w:rsidRPr="00061B48">
        <w:rPr>
          <w:rFonts w:ascii="Times New Roman" w:hAnsi="Times New Roman" w:cs="Times New Roman"/>
          <w:sz w:val="24"/>
          <w:szCs w:val="24"/>
        </w:rPr>
        <w:t xml:space="preserve"> </w:t>
      </w:r>
      <w:r w:rsidR="00061B48" w:rsidRPr="00061B48">
        <w:rPr>
          <w:rFonts w:ascii="Times New Roman" w:hAnsi="Times New Roman" w:cs="Times New Roman"/>
          <w:sz w:val="24"/>
          <w:szCs w:val="24"/>
        </w:rPr>
        <w:t>в начальной школе (регулятивные УУД, личностные УУД, познавательные УУД, коммуникативные УУД)</w:t>
      </w:r>
    </w:p>
    <w:p w:rsidR="000F69EC" w:rsidRDefault="000F69EC" w:rsidP="00126670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34157">
        <w:rPr>
          <w:rFonts w:ascii="Times New Roman" w:hAnsi="Times New Roman" w:cs="Times New Roman"/>
          <w:sz w:val="24"/>
          <w:szCs w:val="24"/>
        </w:rPr>
        <w:t xml:space="preserve">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«Предметная аппликация».</w:t>
      </w: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22B" w:rsidRPr="00134157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16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B27E2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</w:t>
      </w:r>
      <w:r w:rsidR="00061B48" w:rsidRPr="005756F7">
        <w:rPr>
          <w:rFonts w:ascii="Times New Roman" w:hAnsi="Times New Roman" w:cs="Times New Roman"/>
        </w:rPr>
        <w:t>Политехнический</w:t>
      </w:r>
      <w:r w:rsidR="00B27E27">
        <w:rPr>
          <w:rFonts w:ascii="Times New Roman" w:hAnsi="Times New Roman" w:cs="Times New Roman"/>
        </w:rPr>
        <w:t xml:space="preserve"> подход к образованию учащихся </w:t>
      </w:r>
      <w:r w:rsidR="00061B48" w:rsidRPr="005756F7">
        <w:rPr>
          <w:rFonts w:ascii="Times New Roman" w:hAnsi="Times New Roman" w:cs="Times New Roman"/>
        </w:rPr>
        <w:t xml:space="preserve">на уроках технологии </w:t>
      </w:r>
      <w:r w:rsidR="00FB2B86">
        <w:rPr>
          <w:rFonts w:ascii="Times New Roman" w:hAnsi="Times New Roman" w:cs="Times New Roman"/>
          <w:sz w:val="24"/>
          <w:szCs w:val="24"/>
        </w:rPr>
        <w:t>и изобразительного искусства</w:t>
      </w:r>
      <w:r w:rsidR="00FB2B86" w:rsidRPr="00061B48">
        <w:rPr>
          <w:rFonts w:ascii="Times New Roman" w:hAnsi="Times New Roman" w:cs="Times New Roman"/>
          <w:sz w:val="24"/>
          <w:szCs w:val="24"/>
        </w:rPr>
        <w:t xml:space="preserve"> </w:t>
      </w:r>
      <w:r w:rsidR="00061B48" w:rsidRPr="005756F7">
        <w:rPr>
          <w:rFonts w:ascii="Times New Roman" w:hAnsi="Times New Roman" w:cs="Times New Roman"/>
        </w:rPr>
        <w:t>в начальной школе.</w:t>
      </w:r>
    </w:p>
    <w:p w:rsidR="000F69EC" w:rsidRDefault="000F69EC" w:rsidP="001266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«Сюжетная аппликация».</w:t>
      </w: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89622B" w:rsidRPr="00126670" w:rsidRDefault="000F69EC" w:rsidP="0012667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lastRenderedPageBreak/>
        <w:t>________________________________________________________________________________</w:t>
      </w:r>
    </w:p>
    <w:p w:rsidR="0089622B" w:rsidRPr="00134157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ОУ МО «ГУБЕРНСКИЙ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17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34157">
        <w:rPr>
          <w:rFonts w:ascii="Times New Roman" w:hAnsi="Times New Roman" w:cs="Times New Roman"/>
          <w:sz w:val="24"/>
          <w:szCs w:val="24"/>
        </w:rPr>
        <w:t>Устные словесные методы.</w:t>
      </w:r>
    </w:p>
    <w:p w:rsidR="000F69EC" w:rsidRPr="00134157" w:rsidRDefault="000F69EC" w:rsidP="000F69EC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34157">
        <w:rPr>
          <w:rFonts w:ascii="Times New Roman" w:hAnsi="Times New Roman" w:cs="Times New Roman"/>
          <w:sz w:val="24"/>
          <w:szCs w:val="24"/>
        </w:rPr>
        <w:t>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«Декоративная аппликация».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89622B" w:rsidRPr="00134157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18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B27E2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34157">
        <w:rPr>
          <w:rFonts w:ascii="Times New Roman" w:hAnsi="Times New Roman" w:cs="Times New Roman"/>
          <w:sz w:val="24"/>
          <w:szCs w:val="24"/>
        </w:rPr>
        <w:t>Демонстрационные методы.</w:t>
      </w:r>
    </w:p>
    <w:p w:rsidR="000F69EC" w:rsidRPr="00134157" w:rsidRDefault="000F69EC" w:rsidP="000F69EC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 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</w:t>
      </w:r>
      <w:r w:rsidR="00126670">
        <w:rPr>
          <w:rFonts w:ascii="Times New Roman" w:hAnsi="Times New Roman" w:cs="Times New Roman"/>
          <w:sz w:val="24"/>
          <w:szCs w:val="24"/>
        </w:rPr>
        <w:t>Рисование с натуры</w:t>
      </w:r>
      <w:r w:rsidRPr="00134157">
        <w:rPr>
          <w:rFonts w:ascii="Times New Roman" w:hAnsi="Times New Roman" w:cs="Times New Roman"/>
          <w:sz w:val="24"/>
          <w:szCs w:val="24"/>
        </w:rPr>
        <w:t>».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89622B" w:rsidRPr="00134157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19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0F69EC" w:rsidRPr="00134157" w:rsidRDefault="000F69EC" w:rsidP="000F69EC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1.Практические методы.</w:t>
      </w:r>
    </w:p>
    <w:p w:rsidR="000F69EC" w:rsidRPr="00134157" w:rsidRDefault="000F69EC" w:rsidP="000F69EC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2.Составить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«Декоративная аппликация, выполненная приемом оформления деталей кантом».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22B" w:rsidRPr="00134157" w:rsidRDefault="0089622B" w:rsidP="0089622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0F69EC" w:rsidRPr="004F231D" w:rsidRDefault="000F69EC" w:rsidP="000F69EC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ЭКЗАМЕНАЦИОННЫЙ 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20</w:t>
      </w:r>
    </w:p>
    <w:p w:rsidR="000F69EC" w:rsidRDefault="000F69EC" w:rsidP="000F69EC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0F69EC" w:rsidRDefault="000F69EC" w:rsidP="000F69EC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656D0A" w:rsidRPr="00134157" w:rsidRDefault="00656D0A" w:rsidP="00656D0A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1.Экскурсии. Роль экскурсий в учебной программе.</w:t>
      </w:r>
    </w:p>
    <w:p w:rsidR="000F69EC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2.Составить </w:t>
      </w:r>
      <w:proofErr w:type="spellStart"/>
      <w:r w:rsidRPr="00134157">
        <w:rPr>
          <w:rFonts w:ascii="Times New Roman" w:hAnsi="Times New Roman" w:cs="Times New Roman"/>
          <w:sz w:val="24"/>
          <w:szCs w:val="24"/>
        </w:rPr>
        <w:t>конспект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proofErr w:type="spellEnd"/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«Объемная аппликация из бумажных трубочек».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0F69EC" w:rsidRPr="00134157" w:rsidRDefault="000F69EC" w:rsidP="000F69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0F69EC" w:rsidRDefault="000F69EC" w:rsidP="000F69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1B8C" w:rsidRPr="00134157" w:rsidRDefault="00551B8C" w:rsidP="00551B8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lastRenderedPageBreak/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656D0A" w:rsidRPr="004F231D" w:rsidRDefault="00656D0A" w:rsidP="00656D0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21</w:t>
      </w:r>
    </w:p>
    <w:p w:rsidR="00656D0A" w:rsidRDefault="00656D0A" w:rsidP="00656D0A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B27E2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656D0A" w:rsidRDefault="00656D0A" w:rsidP="00656D0A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656D0A" w:rsidRPr="00134157" w:rsidRDefault="00656D0A" w:rsidP="00656D0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1.Обработка текстильных волокон. Прядение.</w:t>
      </w:r>
    </w:p>
    <w:p w:rsidR="00656D0A" w:rsidRDefault="00656D0A" w:rsidP="00656D0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«Объемные поделки из бумаги на основе геометрических фигур».</w:t>
      </w:r>
    </w:p>
    <w:p w:rsidR="00656D0A" w:rsidRPr="00134157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656D0A" w:rsidRP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551B8C" w:rsidRPr="00134157" w:rsidRDefault="00551B8C" w:rsidP="00551B8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B27E2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656D0A" w:rsidRPr="004F231D" w:rsidRDefault="00656D0A" w:rsidP="00656D0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22</w:t>
      </w:r>
    </w:p>
    <w:p w:rsidR="00656D0A" w:rsidRDefault="00656D0A" w:rsidP="00656D0A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562C0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656D0A" w:rsidRDefault="00656D0A" w:rsidP="00656D0A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656D0A" w:rsidRPr="00134157" w:rsidRDefault="00656D0A" w:rsidP="00656D0A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</w:t>
      </w:r>
      <w:r w:rsidR="00126670">
        <w:rPr>
          <w:rFonts w:ascii="Times New Roman" w:hAnsi="Times New Roman" w:cs="Times New Roman"/>
          <w:sz w:val="24"/>
          <w:szCs w:val="24"/>
        </w:rPr>
        <w:t>Рисование тел вращения.</w:t>
      </w:r>
    </w:p>
    <w:p w:rsidR="00656D0A" w:rsidRDefault="00656D0A" w:rsidP="00656D0A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2.Составить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«Лепка рельефов».</w:t>
      </w:r>
    </w:p>
    <w:p w:rsidR="00656D0A" w:rsidRPr="00134157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69EC" w:rsidRP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551B8C" w:rsidRPr="004F231D" w:rsidRDefault="00551B8C" w:rsidP="00551B8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ОУ МО «</w:t>
      </w:r>
      <w:r w:rsidR="00562C04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ГУБЕРНСКИЙ </w:t>
      </w:r>
      <w:r w:rsidRPr="004F231D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КОЛЛЕДЖ»</w:t>
      </w:r>
    </w:p>
    <w:p w:rsidR="00656D0A" w:rsidRPr="004F231D" w:rsidRDefault="00656D0A" w:rsidP="00656D0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23</w:t>
      </w:r>
    </w:p>
    <w:p w:rsidR="00656D0A" w:rsidRDefault="00656D0A" w:rsidP="00656D0A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562C0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656D0A" w:rsidRDefault="00656D0A" w:rsidP="00656D0A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656D0A" w:rsidRPr="00134157" w:rsidRDefault="00656D0A" w:rsidP="00656D0A">
      <w:pPr>
        <w:numPr>
          <w:ilvl w:val="0"/>
          <w:numId w:val="20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Свойства тканей.</w:t>
      </w:r>
    </w:p>
    <w:p w:rsidR="00656D0A" w:rsidRPr="00656D0A" w:rsidRDefault="00656D0A" w:rsidP="00656D0A">
      <w:pPr>
        <w:numPr>
          <w:ilvl w:val="0"/>
          <w:numId w:val="20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 xml:space="preserve">Составить конспект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Pr="00134157">
        <w:rPr>
          <w:rFonts w:ascii="Times New Roman" w:hAnsi="Times New Roman" w:cs="Times New Roman"/>
          <w:sz w:val="24"/>
          <w:szCs w:val="24"/>
        </w:rPr>
        <w:t>урока по теме: «Изделия в технике папье-маше».</w:t>
      </w:r>
    </w:p>
    <w:p w:rsidR="00656D0A" w:rsidRPr="00134157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656D0A" w:rsidRPr="00656D0A" w:rsidRDefault="00656D0A" w:rsidP="00656D0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:rsidR="00551B8C" w:rsidRPr="00134157" w:rsidRDefault="00551B8C" w:rsidP="00551B8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562C04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656D0A" w:rsidRPr="004F231D" w:rsidRDefault="00656D0A" w:rsidP="00656D0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24</w:t>
      </w:r>
    </w:p>
    <w:p w:rsidR="00656D0A" w:rsidRDefault="00656D0A" w:rsidP="00656D0A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562C0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656D0A" w:rsidRDefault="00656D0A" w:rsidP="00656D0A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656D0A" w:rsidRPr="00134157" w:rsidRDefault="00656D0A" w:rsidP="00656D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1.  Обработка бумаги и картона. Резание бумаги.</w:t>
      </w:r>
    </w:p>
    <w:p w:rsidR="00656D0A" w:rsidRPr="00134157" w:rsidRDefault="00656D0A" w:rsidP="00656D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   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«Аппликация с элементами оригами».</w:t>
      </w:r>
    </w:p>
    <w:p w:rsidR="00656D0A" w:rsidRPr="00134157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656D0A" w:rsidRPr="00134157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</w:t>
      </w:r>
    </w:p>
    <w:p w:rsidR="00656D0A" w:rsidRDefault="00656D0A" w:rsidP="00656D0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1B8C" w:rsidRPr="00134157" w:rsidRDefault="00551B8C" w:rsidP="00551B8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ГА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</w:t>
      </w:r>
      <w:r w:rsidR="00562C04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ОУ МО «ГУБЕРНСКИЙ </w:t>
      </w:r>
      <w:r w:rsidRPr="00134157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КОЛЛЕДЖ»</w:t>
      </w:r>
    </w:p>
    <w:p w:rsidR="00656D0A" w:rsidRPr="004F231D" w:rsidRDefault="00656D0A" w:rsidP="00656D0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БИЛЕТ № </w:t>
      </w:r>
      <w:r w:rsidRPr="004F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25</w:t>
      </w:r>
    </w:p>
    <w:p w:rsidR="00656D0A" w:rsidRDefault="00656D0A" w:rsidP="00656D0A">
      <w:pPr>
        <w:spacing w:after="0"/>
        <w:rPr>
          <w:b/>
          <w:sz w:val="24"/>
          <w:szCs w:val="24"/>
          <w:u w:val="single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По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>дисциплине</w:t>
      </w:r>
      <w:proofErr w:type="spellEnd"/>
      <w:r w:rsidR="00FB2B86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Методика обучения про</w:t>
      </w:r>
      <w:r w:rsidR="00562C0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дуктивным видам деятельности с </w:t>
      </w:r>
      <w:r w:rsidRPr="00134157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практикумом.</w:t>
      </w:r>
    </w:p>
    <w:p w:rsidR="00656D0A" w:rsidRDefault="00656D0A" w:rsidP="00656D0A">
      <w:pPr>
        <w:spacing w:after="0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134157">
        <w:rPr>
          <w:rFonts w:ascii="Times New Roman" w:hAnsi="Times New Roman" w:cs="Times New Roman"/>
          <w:sz w:val="24"/>
          <w:szCs w:val="24"/>
          <w:u w:val="single"/>
        </w:rPr>
        <w:t>НК-31, НК-32</w:t>
      </w:r>
    </w:p>
    <w:p w:rsidR="00656D0A" w:rsidRPr="00134157" w:rsidRDefault="00FB2B86" w:rsidP="00656D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26670">
        <w:rPr>
          <w:rFonts w:ascii="Times New Roman" w:hAnsi="Times New Roman" w:cs="Times New Roman"/>
          <w:sz w:val="24"/>
          <w:szCs w:val="24"/>
        </w:rPr>
        <w:t>Ознакомление учащихся с правилами наглядной перспективы.</w:t>
      </w:r>
    </w:p>
    <w:p w:rsidR="00656D0A" w:rsidRPr="00134157" w:rsidRDefault="00656D0A" w:rsidP="00656D0A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157">
        <w:rPr>
          <w:rFonts w:ascii="Times New Roman" w:hAnsi="Times New Roman" w:cs="Times New Roman"/>
          <w:sz w:val="24"/>
          <w:szCs w:val="24"/>
        </w:rPr>
        <w:t>2.Составить конспект</w:t>
      </w:r>
      <w:r w:rsidR="00FB2B86">
        <w:rPr>
          <w:rFonts w:ascii="Times New Roman" w:hAnsi="Times New Roman" w:cs="Times New Roman"/>
          <w:sz w:val="24"/>
          <w:szCs w:val="24"/>
        </w:rPr>
        <w:t xml:space="preserve"> </w:t>
      </w:r>
      <w:r w:rsidR="00524B3C">
        <w:rPr>
          <w:rFonts w:ascii="Times New Roman" w:hAnsi="Times New Roman" w:cs="Times New Roman"/>
          <w:sz w:val="24"/>
          <w:szCs w:val="24"/>
        </w:rPr>
        <w:t>фрагмента</w:t>
      </w:r>
      <w:r w:rsidRPr="00134157">
        <w:rPr>
          <w:rFonts w:ascii="Times New Roman" w:hAnsi="Times New Roman" w:cs="Times New Roman"/>
          <w:sz w:val="24"/>
          <w:szCs w:val="24"/>
        </w:rPr>
        <w:t xml:space="preserve"> урока по теме: «Аппликация, выполненная приемами    симметричного вырезывания».</w:t>
      </w:r>
    </w:p>
    <w:p w:rsidR="00656D0A" w:rsidRPr="00134157" w:rsidRDefault="00656D0A" w:rsidP="00656D0A">
      <w:pPr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Преподаватель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   </w:t>
      </w:r>
      <w:proofErr w:type="spellStart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Викулина</w:t>
      </w:r>
      <w:proofErr w:type="spellEnd"/>
      <w:r w:rsidRPr="00134157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Н.В.</w:t>
      </w:r>
    </w:p>
    <w:p w:rsidR="00656D0A" w:rsidRDefault="00656D0A" w:rsidP="00656D0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13415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_________________________20___                                     </w:t>
      </w:r>
    </w:p>
    <w:p w:rsidR="000F2EC9" w:rsidRPr="00F6435A" w:rsidRDefault="00656D0A" w:rsidP="00F6435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______________________________________________________________________________</w:t>
      </w:r>
    </w:p>
    <w:p w:rsidR="00C7367A" w:rsidRPr="000B7DAD" w:rsidRDefault="00C7367A" w:rsidP="00C7367A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7367A" w:rsidRPr="000B7DAD" w:rsidRDefault="00C7367A" w:rsidP="00C7367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 w:cs="Times New Roman"/>
          <w:b/>
          <w:sz w:val="28"/>
          <w:szCs w:val="28"/>
          <w:u w:val="single"/>
        </w:rPr>
        <w:t>Набор для оценщика/эксперта</w:t>
      </w:r>
    </w:p>
    <w:p w:rsidR="00C7367A" w:rsidRPr="000B7DAD" w:rsidRDefault="00C7367A" w:rsidP="00C7367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7367A" w:rsidRPr="000B7DAD" w:rsidRDefault="00C7367A" w:rsidP="00C7367A">
      <w:pPr>
        <w:numPr>
          <w:ilvl w:val="0"/>
          <w:numId w:val="4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t>Инструкция/и для оценщика/эксперта.</w:t>
      </w:r>
    </w:p>
    <w:p w:rsidR="00C7367A" w:rsidRDefault="00C7367A" w:rsidP="00C7367A">
      <w:pPr>
        <w:numPr>
          <w:ilvl w:val="0"/>
          <w:numId w:val="4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t>Бланки для проверки (эталоны, таблицы наблюдений, шкалы оценки, иное).</w:t>
      </w:r>
    </w:p>
    <w:p w:rsidR="00E9078C" w:rsidRPr="00E9078C" w:rsidRDefault="00E9078C" w:rsidP="00C7367A">
      <w:pPr>
        <w:numPr>
          <w:ilvl w:val="0"/>
          <w:numId w:val="4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7367A" w:rsidRPr="00607320" w:rsidRDefault="00C7367A" w:rsidP="00C7367A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320">
        <w:rPr>
          <w:rFonts w:ascii="Times New Roman" w:hAnsi="Times New Roman" w:cs="Times New Roman"/>
          <w:b/>
          <w:sz w:val="28"/>
          <w:szCs w:val="28"/>
        </w:rPr>
        <w:t>Пример</w:t>
      </w:r>
    </w:p>
    <w:p w:rsidR="00C7367A" w:rsidRDefault="00C7367A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t>Инструкция/и для оценщика/эксперта.</w:t>
      </w:r>
    </w:p>
    <w:p w:rsidR="00C7367A" w:rsidRDefault="00562C04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 оценке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67A">
        <w:rPr>
          <w:rFonts w:ascii="Times New Roman" w:hAnsi="Times New Roman" w:cs="Times New Roman"/>
          <w:sz w:val="28"/>
          <w:szCs w:val="28"/>
        </w:rPr>
        <w:t>обучающегося надо руководствоваться следующими критериями:</w:t>
      </w:r>
    </w:p>
    <w:p w:rsidR="00C7367A" w:rsidRDefault="00C7367A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полнота и правильность ответа;</w:t>
      </w:r>
    </w:p>
    <w:p w:rsidR="00C7367A" w:rsidRDefault="00C7367A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степень осознанности, понимания изученного;</w:t>
      </w:r>
    </w:p>
    <w:p w:rsidR="00C7367A" w:rsidRDefault="00C7367A" w:rsidP="00E9078C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языковое оформление ответа.</w:t>
      </w:r>
    </w:p>
    <w:p w:rsidR="00C7367A" w:rsidRPr="00607320" w:rsidRDefault="00C7367A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320">
        <w:rPr>
          <w:rFonts w:ascii="Times New Roman" w:hAnsi="Times New Roman" w:cs="Times New Roman"/>
          <w:b/>
          <w:sz w:val="28"/>
          <w:szCs w:val="28"/>
        </w:rPr>
        <w:t xml:space="preserve">Оценка «5» ставится, </w:t>
      </w:r>
      <w:r w:rsidRPr="00DE11BB">
        <w:rPr>
          <w:rFonts w:ascii="Times New Roman" w:hAnsi="Times New Roman" w:cs="Times New Roman"/>
          <w:sz w:val="28"/>
          <w:szCs w:val="28"/>
        </w:rPr>
        <w:t>если обучающийся:</w:t>
      </w:r>
    </w:p>
    <w:p w:rsidR="00C7367A" w:rsidRDefault="00C7367A" w:rsidP="00C7367A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 излагает изученный материал, даёт правильное определение языковых понятий;</w:t>
      </w:r>
    </w:p>
    <w:p w:rsidR="00C7367A" w:rsidRDefault="00C7367A" w:rsidP="00C7367A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самостоятельные составленные;</w:t>
      </w:r>
    </w:p>
    <w:p w:rsidR="00C7367A" w:rsidRPr="00E9078C" w:rsidRDefault="00C7367A" w:rsidP="00E9078C">
      <w:pPr>
        <w:pStyle w:val="a9"/>
        <w:numPr>
          <w:ilvl w:val="0"/>
          <w:numId w:val="5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последовательно и правильно с точки зрения норм литературного языка.</w:t>
      </w:r>
    </w:p>
    <w:p w:rsidR="00C7367A" w:rsidRDefault="00C7367A" w:rsidP="00E9078C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 w:rsidRPr="00607320">
        <w:rPr>
          <w:rFonts w:ascii="Times New Roman" w:hAnsi="Times New Roman" w:cs="Times New Roman"/>
          <w:b/>
          <w:sz w:val="28"/>
          <w:szCs w:val="28"/>
        </w:rPr>
        <w:t>Оценка «4»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даёт ответ, удовлетворяющий тем же требованиям, что и для оценки «5», но допускает 1-2 ошибки, которые сам же исправляет, и 1-2 недочёта в последовательности и языковом оформлении излагаемого.</w:t>
      </w:r>
    </w:p>
    <w:p w:rsidR="00C7367A" w:rsidRDefault="00C7367A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 w:rsidRPr="00607320">
        <w:rPr>
          <w:rFonts w:ascii="Times New Roman" w:hAnsi="Times New Roman" w:cs="Times New Roman"/>
          <w:b/>
          <w:sz w:val="28"/>
          <w:szCs w:val="28"/>
        </w:rPr>
        <w:t>Оценка «3»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обнаруживает знание и понимание основных положений данной темы, но:</w:t>
      </w:r>
    </w:p>
    <w:p w:rsidR="00C7367A" w:rsidRDefault="00C7367A" w:rsidP="00C7367A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неполно и допускает неточности в определении понятий и формулировке правил;</w:t>
      </w:r>
    </w:p>
    <w:p w:rsidR="00C7367A" w:rsidRDefault="00C7367A" w:rsidP="00C7367A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:rsidR="00C7367A" w:rsidRPr="00E9078C" w:rsidRDefault="00C7367A" w:rsidP="00E9078C">
      <w:pPr>
        <w:pStyle w:val="a9"/>
        <w:numPr>
          <w:ilvl w:val="0"/>
          <w:numId w:val="6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излагает материал непоследовательно и допускает ошибки в языковом оформлении излагаемого.</w:t>
      </w:r>
    </w:p>
    <w:p w:rsidR="00C7367A" w:rsidRPr="00E9078C" w:rsidRDefault="00C7367A" w:rsidP="00E9078C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 w:rsidRPr="00607320">
        <w:rPr>
          <w:rFonts w:ascii="Times New Roman" w:hAnsi="Times New Roman" w:cs="Times New Roman"/>
          <w:b/>
          <w:sz w:val="28"/>
          <w:szCs w:val="28"/>
        </w:rPr>
        <w:t>Оценка «2»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серьёзным препятствием к успешному овладению последующим материалом.</w:t>
      </w:r>
    </w:p>
    <w:p w:rsidR="00C7367A" w:rsidRDefault="00C7367A" w:rsidP="00C7367A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 w:rsidRPr="00607320">
        <w:rPr>
          <w:rFonts w:ascii="Times New Roman" w:hAnsi="Times New Roman" w:cs="Times New Roman"/>
          <w:b/>
          <w:sz w:val="28"/>
          <w:szCs w:val="28"/>
        </w:rPr>
        <w:t>Оценка «1» ставится</w:t>
      </w:r>
      <w:r>
        <w:rPr>
          <w:rFonts w:ascii="Times New Roman" w:hAnsi="Times New Roman" w:cs="Times New Roman"/>
          <w:sz w:val="28"/>
          <w:szCs w:val="28"/>
        </w:rPr>
        <w:t>, если обучающийся обнаруживает полное незнание или непонимание материала</w:t>
      </w:r>
    </w:p>
    <w:p w:rsidR="000B7DAD" w:rsidRPr="000B7DAD" w:rsidRDefault="000B7DAD" w:rsidP="009E2790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  <w:sectPr w:rsidR="000B7DAD" w:rsidRPr="000B7DAD" w:rsidSect="00807911">
          <w:footerReference w:type="even" r:id="rId8"/>
          <w:footerReference w:type="default" r:id="rId9"/>
          <w:pgSz w:w="11906" w:h="16838"/>
          <w:pgMar w:top="1134" w:right="1133" w:bottom="568" w:left="1134" w:header="709" w:footer="709" w:gutter="0"/>
          <w:cols w:space="708"/>
          <w:docGrid w:linePitch="360"/>
        </w:sectPr>
      </w:pPr>
    </w:p>
    <w:p w:rsidR="007C3BDA" w:rsidRPr="000B7DAD" w:rsidRDefault="007C3BDA" w:rsidP="00562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3BDA" w:rsidRPr="000B7DAD" w:rsidSect="001D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E9E" w:rsidRDefault="005C5E9E" w:rsidP="001D658A">
      <w:pPr>
        <w:spacing w:after="0" w:line="240" w:lineRule="auto"/>
      </w:pPr>
      <w:r>
        <w:separator/>
      </w:r>
    </w:p>
  </w:endnote>
  <w:endnote w:type="continuationSeparator" w:id="0">
    <w:p w:rsidR="005C5E9E" w:rsidRDefault="005C5E9E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A2" w:rsidRDefault="00CA599E" w:rsidP="005677F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5DA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5DA2" w:rsidRDefault="00775DA2" w:rsidP="005677F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A2" w:rsidRDefault="00775DA2" w:rsidP="005677F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E9E" w:rsidRDefault="005C5E9E" w:rsidP="001D658A">
      <w:pPr>
        <w:spacing w:after="0" w:line="240" w:lineRule="auto"/>
      </w:pPr>
      <w:r>
        <w:separator/>
      </w:r>
    </w:p>
  </w:footnote>
  <w:footnote w:type="continuationSeparator" w:id="0">
    <w:p w:rsidR="005C5E9E" w:rsidRDefault="005C5E9E" w:rsidP="001D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000000C"/>
    <w:multiLevelType w:val="singleLevel"/>
    <w:tmpl w:val="512A0FD4"/>
    <w:name w:val="WW8Num11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eastAsiaTheme="minorEastAsia" w:hAnsi="Times New Roman" w:cs="Times New Roman"/>
      </w:rPr>
    </w:lvl>
  </w:abstractNum>
  <w:abstractNum w:abstractNumId="2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00000024"/>
    <w:multiLevelType w:val="singleLevel"/>
    <w:tmpl w:val="00000024"/>
    <w:name w:val="WW8Num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2A"/>
    <w:multiLevelType w:val="multilevel"/>
    <w:tmpl w:val="000000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F9F0A3E"/>
    <w:multiLevelType w:val="hybridMultilevel"/>
    <w:tmpl w:val="5D68D250"/>
    <w:lvl w:ilvl="0" w:tplc="8BCA546C">
      <w:start w:val="1"/>
      <w:numFmt w:val="bullet"/>
      <w:lvlText w:val=""/>
      <w:lvlJc w:val="left"/>
      <w:pPr>
        <w:tabs>
          <w:tab w:val="num" w:pos="0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"/>
        </w:tabs>
        <w:ind w:left="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3"/>
        </w:tabs>
        <w:ind w:left="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3"/>
        </w:tabs>
        <w:ind w:left="1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3"/>
        </w:tabs>
        <w:ind w:left="2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3"/>
        </w:tabs>
        <w:ind w:left="3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3"/>
        </w:tabs>
        <w:ind w:left="3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3"/>
        </w:tabs>
        <w:ind w:left="4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3"/>
        </w:tabs>
        <w:ind w:left="5233" w:hanging="360"/>
      </w:pPr>
      <w:rPr>
        <w:rFonts w:ascii="Wingdings" w:hAnsi="Wingdings" w:hint="default"/>
      </w:rPr>
    </w:lvl>
  </w:abstractNum>
  <w:abstractNum w:abstractNumId="14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461089"/>
    <w:multiLevelType w:val="hybridMultilevel"/>
    <w:tmpl w:val="1AEE83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35E1B"/>
    <w:multiLevelType w:val="hybridMultilevel"/>
    <w:tmpl w:val="07B404C0"/>
    <w:lvl w:ilvl="0" w:tplc="0714ED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73DA2"/>
    <w:multiLevelType w:val="hybridMultilevel"/>
    <w:tmpl w:val="0AB05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1" w15:restartNumberingAfterBreak="0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0"/>
  </w:num>
  <w:num w:numId="5">
    <w:abstractNumId w:val="18"/>
  </w:num>
  <w:num w:numId="6">
    <w:abstractNumId w:val="21"/>
  </w:num>
  <w:num w:numId="7">
    <w:abstractNumId w:val="19"/>
  </w:num>
  <w:num w:numId="8">
    <w:abstractNumId w:val="13"/>
  </w:num>
  <w:num w:numId="9">
    <w:abstractNumId w:val="1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DAD"/>
    <w:rsid w:val="00002C18"/>
    <w:rsid w:val="00011E0A"/>
    <w:rsid w:val="000215CF"/>
    <w:rsid w:val="00030524"/>
    <w:rsid w:val="00032A48"/>
    <w:rsid w:val="00061B48"/>
    <w:rsid w:val="00066436"/>
    <w:rsid w:val="000839BC"/>
    <w:rsid w:val="000A468C"/>
    <w:rsid w:val="000B7DAD"/>
    <w:rsid w:val="000D3200"/>
    <w:rsid w:val="000F2EC9"/>
    <w:rsid w:val="000F69EC"/>
    <w:rsid w:val="001061D0"/>
    <w:rsid w:val="00114FE0"/>
    <w:rsid w:val="00117805"/>
    <w:rsid w:val="001237E0"/>
    <w:rsid w:val="00125616"/>
    <w:rsid w:val="00126670"/>
    <w:rsid w:val="00131425"/>
    <w:rsid w:val="00134157"/>
    <w:rsid w:val="001D586C"/>
    <w:rsid w:val="001D658A"/>
    <w:rsid w:val="001E3337"/>
    <w:rsid w:val="001E6A9D"/>
    <w:rsid w:val="00205C6C"/>
    <w:rsid w:val="00210C21"/>
    <w:rsid w:val="00212182"/>
    <w:rsid w:val="0024004F"/>
    <w:rsid w:val="00265A10"/>
    <w:rsid w:val="002A1DBA"/>
    <w:rsid w:val="002A448A"/>
    <w:rsid w:val="002C35D7"/>
    <w:rsid w:val="002F23AD"/>
    <w:rsid w:val="0032560F"/>
    <w:rsid w:val="003368B2"/>
    <w:rsid w:val="00343320"/>
    <w:rsid w:val="00360E7E"/>
    <w:rsid w:val="0038207E"/>
    <w:rsid w:val="00394264"/>
    <w:rsid w:val="003A6956"/>
    <w:rsid w:val="003B7F3C"/>
    <w:rsid w:val="00404BD1"/>
    <w:rsid w:val="004A1179"/>
    <w:rsid w:val="004C014D"/>
    <w:rsid w:val="004E3A30"/>
    <w:rsid w:val="004F231D"/>
    <w:rsid w:val="004F34CE"/>
    <w:rsid w:val="00524B3C"/>
    <w:rsid w:val="005413F1"/>
    <w:rsid w:val="00551B8C"/>
    <w:rsid w:val="0056067B"/>
    <w:rsid w:val="005618F0"/>
    <w:rsid w:val="00562C04"/>
    <w:rsid w:val="005677F2"/>
    <w:rsid w:val="005732CC"/>
    <w:rsid w:val="005756F7"/>
    <w:rsid w:val="005A3EFA"/>
    <w:rsid w:val="005B592C"/>
    <w:rsid w:val="005B7862"/>
    <w:rsid w:val="005C283B"/>
    <w:rsid w:val="005C2B00"/>
    <w:rsid w:val="005C5E9E"/>
    <w:rsid w:val="005E4BA1"/>
    <w:rsid w:val="005E6017"/>
    <w:rsid w:val="005F5B7F"/>
    <w:rsid w:val="00607320"/>
    <w:rsid w:val="006204C6"/>
    <w:rsid w:val="00624A07"/>
    <w:rsid w:val="006331E7"/>
    <w:rsid w:val="00646BD0"/>
    <w:rsid w:val="00656D0A"/>
    <w:rsid w:val="00665FC7"/>
    <w:rsid w:val="006748AB"/>
    <w:rsid w:val="006C2F66"/>
    <w:rsid w:val="006D2D9A"/>
    <w:rsid w:val="00700788"/>
    <w:rsid w:val="007271D4"/>
    <w:rsid w:val="00732607"/>
    <w:rsid w:val="007407D1"/>
    <w:rsid w:val="00756DE4"/>
    <w:rsid w:val="00761477"/>
    <w:rsid w:val="00761B2B"/>
    <w:rsid w:val="00773BAB"/>
    <w:rsid w:val="00775DA2"/>
    <w:rsid w:val="00784255"/>
    <w:rsid w:val="007A2147"/>
    <w:rsid w:val="007B1B2C"/>
    <w:rsid w:val="007C3BDA"/>
    <w:rsid w:val="007E644C"/>
    <w:rsid w:val="00807911"/>
    <w:rsid w:val="00817E62"/>
    <w:rsid w:val="0083050D"/>
    <w:rsid w:val="008406D4"/>
    <w:rsid w:val="008648F6"/>
    <w:rsid w:val="0086705A"/>
    <w:rsid w:val="0087188D"/>
    <w:rsid w:val="00876191"/>
    <w:rsid w:val="0088437A"/>
    <w:rsid w:val="008878CA"/>
    <w:rsid w:val="0089622B"/>
    <w:rsid w:val="008A75D9"/>
    <w:rsid w:val="008B05DA"/>
    <w:rsid w:val="008B3525"/>
    <w:rsid w:val="008D4982"/>
    <w:rsid w:val="008F3848"/>
    <w:rsid w:val="008F71C3"/>
    <w:rsid w:val="009137CC"/>
    <w:rsid w:val="00926703"/>
    <w:rsid w:val="00932464"/>
    <w:rsid w:val="0094517F"/>
    <w:rsid w:val="00957948"/>
    <w:rsid w:val="00966137"/>
    <w:rsid w:val="009856FE"/>
    <w:rsid w:val="009C37C2"/>
    <w:rsid w:val="009C4E8F"/>
    <w:rsid w:val="009C68DC"/>
    <w:rsid w:val="009E2790"/>
    <w:rsid w:val="009E340F"/>
    <w:rsid w:val="009E636F"/>
    <w:rsid w:val="009E64C5"/>
    <w:rsid w:val="009F3028"/>
    <w:rsid w:val="00A02E3C"/>
    <w:rsid w:val="00A0769B"/>
    <w:rsid w:val="00A07A9D"/>
    <w:rsid w:val="00A13616"/>
    <w:rsid w:val="00A54030"/>
    <w:rsid w:val="00A56C99"/>
    <w:rsid w:val="00A96348"/>
    <w:rsid w:val="00A97C7E"/>
    <w:rsid w:val="00AA3713"/>
    <w:rsid w:val="00AA74BF"/>
    <w:rsid w:val="00AB7614"/>
    <w:rsid w:val="00AC1C45"/>
    <w:rsid w:val="00AD5D81"/>
    <w:rsid w:val="00AE2DEB"/>
    <w:rsid w:val="00AE5DC2"/>
    <w:rsid w:val="00B02614"/>
    <w:rsid w:val="00B12E7E"/>
    <w:rsid w:val="00B23E03"/>
    <w:rsid w:val="00B26EE9"/>
    <w:rsid w:val="00B27E27"/>
    <w:rsid w:val="00B5294F"/>
    <w:rsid w:val="00B621E1"/>
    <w:rsid w:val="00B81773"/>
    <w:rsid w:val="00BA57F9"/>
    <w:rsid w:val="00BC0D5A"/>
    <w:rsid w:val="00BD1962"/>
    <w:rsid w:val="00BD771F"/>
    <w:rsid w:val="00BE04D6"/>
    <w:rsid w:val="00BF15FC"/>
    <w:rsid w:val="00C03F4A"/>
    <w:rsid w:val="00C12855"/>
    <w:rsid w:val="00C4044D"/>
    <w:rsid w:val="00C41E14"/>
    <w:rsid w:val="00C51D9E"/>
    <w:rsid w:val="00C7367A"/>
    <w:rsid w:val="00CA1956"/>
    <w:rsid w:val="00CA599E"/>
    <w:rsid w:val="00CB3D78"/>
    <w:rsid w:val="00CC5782"/>
    <w:rsid w:val="00CD17C4"/>
    <w:rsid w:val="00CE69F4"/>
    <w:rsid w:val="00D0141D"/>
    <w:rsid w:val="00D170AF"/>
    <w:rsid w:val="00D17EC4"/>
    <w:rsid w:val="00D34207"/>
    <w:rsid w:val="00D5442B"/>
    <w:rsid w:val="00D70454"/>
    <w:rsid w:val="00DA691C"/>
    <w:rsid w:val="00DC63FD"/>
    <w:rsid w:val="00DC6FA4"/>
    <w:rsid w:val="00DE11BB"/>
    <w:rsid w:val="00DE4BD0"/>
    <w:rsid w:val="00DF0154"/>
    <w:rsid w:val="00E7167B"/>
    <w:rsid w:val="00E901D5"/>
    <w:rsid w:val="00E9078C"/>
    <w:rsid w:val="00E961A8"/>
    <w:rsid w:val="00EA1BF1"/>
    <w:rsid w:val="00EA24B8"/>
    <w:rsid w:val="00F161A4"/>
    <w:rsid w:val="00F34004"/>
    <w:rsid w:val="00F61BBE"/>
    <w:rsid w:val="00F6435A"/>
    <w:rsid w:val="00F66678"/>
    <w:rsid w:val="00F66F12"/>
    <w:rsid w:val="00F750CD"/>
    <w:rsid w:val="00F768E7"/>
    <w:rsid w:val="00F8027E"/>
    <w:rsid w:val="00F82CCE"/>
    <w:rsid w:val="00FB2B86"/>
    <w:rsid w:val="00FD3B9F"/>
    <w:rsid w:val="00FF6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84EA5"/>
  <w15:docId w15:val="{26E09147-1AEA-4175-8BFC-061F54D8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8A"/>
  </w:style>
  <w:style w:type="paragraph" w:styleId="10">
    <w:name w:val="heading 1"/>
    <w:basedOn w:val="a"/>
    <w:next w:val="a"/>
    <w:link w:val="11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E33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B7DA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0B7D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B7DAD"/>
  </w:style>
  <w:style w:type="paragraph" w:customStyle="1" w:styleId="Style7">
    <w:name w:val="Style7"/>
    <w:basedOn w:val="a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0B7DA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0B7DA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0B7DAD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F3400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uiPriority w:val="59"/>
    <w:rsid w:val="00BF15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6204C6"/>
    <w:pPr>
      <w:ind w:left="720"/>
      <w:contextualSpacing/>
    </w:pPr>
  </w:style>
  <w:style w:type="paragraph" w:styleId="22">
    <w:name w:val="List 2"/>
    <w:basedOn w:val="a"/>
    <w:rsid w:val="002121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rsid w:val="0021218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E33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Indent"/>
    <w:basedOn w:val="a"/>
    <w:link w:val="ac"/>
    <w:semiHidden/>
    <w:rsid w:val="001E3337"/>
    <w:pPr>
      <w:suppressAutoHyphens/>
      <w:spacing w:after="0" w:line="240" w:lineRule="auto"/>
      <w:ind w:left="709" w:hanging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1E333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9E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E2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B4925-5407-4AA9-87C5-089B0E9FA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3784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10</cp:revision>
  <cp:lastPrinted>2019-10-09T12:01:00Z</cp:lastPrinted>
  <dcterms:created xsi:type="dcterms:W3CDTF">2020-10-15T07:35:00Z</dcterms:created>
  <dcterms:modified xsi:type="dcterms:W3CDTF">2020-10-30T19:17:00Z</dcterms:modified>
</cp:coreProperties>
</file>